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8ADBC" w14:textId="77777777" w:rsidR="000679CD" w:rsidRDefault="00D72931">
      <w:pPr>
        <w:spacing w:after="40"/>
      </w:pPr>
      <w:r>
        <w:rPr>
          <w:color w:val="595959"/>
          <w:sz w:val="18"/>
        </w:rPr>
        <w:t>JN 7560-26-200014</w:t>
      </w:r>
    </w:p>
    <w:p w14:paraId="61AE0127" w14:textId="77777777" w:rsidR="000679CD" w:rsidRDefault="00D72931">
      <w:pPr>
        <w:spacing w:after="200"/>
        <w:rPr>
          <w:b/>
          <w:sz w:val="40"/>
        </w:rPr>
      </w:pPr>
      <w:proofErr w:type="spellStart"/>
      <w:r>
        <w:rPr>
          <w:b/>
          <w:sz w:val="40"/>
        </w:rPr>
        <w:t>Popravki</w:t>
      </w:r>
      <w:proofErr w:type="spellEnd"/>
      <w:r>
        <w:rPr>
          <w:b/>
          <w:sz w:val="40"/>
        </w:rPr>
        <w:t xml:space="preserve"> </w:t>
      </w:r>
      <w:proofErr w:type="spellStart"/>
      <w:r>
        <w:rPr>
          <w:b/>
          <w:sz w:val="40"/>
        </w:rPr>
        <w:t>razpisne</w:t>
      </w:r>
      <w:proofErr w:type="spellEnd"/>
      <w:r>
        <w:rPr>
          <w:b/>
          <w:sz w:val="40"/>
        </w:rPr>
        <w:t xml:space="preserve"> </w:t>
      </w:r>
      <w:proofErr w:type="spellStart"/>
      <w:r>
        <w:rPr>
          <w:b/>
          <w:sz w:val="40"/>
        </w:rPr>
        <w:t>dokumentacije</w:t>
      </w:r>
      <w:proofErr w:type="spellEnd"/>
      <w:r>
        <w:rPr>
          <w:b/>
          <w:sz w:val="40"/>
        </w:rPr>
        <w:t xml:space="preserve"> X4ITS</w:t>
      </w:r>
    </w:p>
    <w:p w14:paraId="6B6F18AC" w14:textId="3C5F956F" w:rsidR="001B2588" w:rsidRPr="00D72931" w:rsidRDefault="001B2588" w:rsidP="001B2588">
      <w:pPr>
        <w:rPr>
          <w:color w:val="595959"/>
          <w:sz w:val="18"/>
          <w:lang w:val="de-DE"/>
        </w:rPr>
      </w:pPr>
      <w:r w:rsidRPr="00D72931">
        <w:rPr>
          <w:color w:val="595959"/>
          <w:sz w:val="18"/>
          <w:lang w:val="de-DE"/>
        </w:rPr>
        <w:t xml:space="preserve">Datum: </w:t>
      </w:r>
      <w:r w:rsidR="00D72931" w:rsidRPr="00D72931">
        <w:rPr>
          <w:color w:val="595959"/>
          <w:sz w:val="18"/>
          <w:lang w:val="de-DE"/>
        </w:rPr>
        <w:t>2</w:t>
      </w:r>
      <w:r w:rsidR="00D72931">
        <w:rPr>
          <w:color w:val="595959"/>
          <w:sz w:val="18"/>
          <w:lang w:val="de-DE"/>
        </w:rPr>
        <w:t>0.</w:t>
      </w:r>
      <w:r w:rsidRPr="00D72931">
        <w:rPr>
          <w:color w:val="595959"/>
          <w:sz w:val="18"/>
          <w:lang w:val="de-DE"/>
        </w:rPr>
        <w:t xml:space="preserve"> 8. 2026.  </w:t>
      </w:r>
      <w:proofErr w:type="spellStart"/>
      <w:r w:rsidRPr="00D72931">
        <w:rPr>
          <w:color w:val="595959"/>
          <w:sz w:val="18"/>
          <w:lang w:val="de-DE"/>
        </w:rPr>
        <w:t>Spremembe</w:t>
      </w:r>
      <w:proofErr w:type="spellEnd"/>
      <w:r w:rsidRPr="00D72931">
        <w:rPr>
          <w:color w:val="595959"/>
          <w:sz w:val="18"/>
          <w:lang w:val="de-DE"/>
        </w:rPr>
        <w:t xml:space="preserve"> v </w:t>
      </w:r>
      <w:proofErr w:type="spellStart"/>
      <w:r w:rsidRPr="00D72931">
        <w:rPr>
          <w:color w:val="595959"/>
          <w:sz w:val="18"/>
          <w:lang w:val="de-DE"/>
        </w:rPr>
        <w:t>datotekah</w:t>
      </w:r>
      <w:proofErr w:type="spellEnd"/>
      <w:r w:rsidRPr="00D72931">
        <w:rPr>
          <w:color w:val="595959"/>
          <w:sz w:val="18"/>
          <w:lang w:val="de-DE"/>
        </w:rPr>
        <w:t xml:space="preserve"> </w:t>
      </w:r>
      <w:r w:rsidR="00D72931" w:rsidRPr="00D72931">
        <w:rPr>
          <w:color w:val="595959"/>
          <w:sz w:val="18"/>
          <w:lang w:val="de-DE"/>
        </w:rPr>
        <w:t>(</w:t>
      </w:r>
      <w:proofErr w:type="spellStart"/>
      <w:r w:rsidR="00D72931" w:rsidRPr="00D72931">
        <w:rPr>
          <w:color w:val="595959"/>
          <w:sz w:val="18"/>
          <w:lang w:val="de-DE"/>
        </w:rPr>
        <w:t>Popisi</w:t>
      </w:r>
      <w:proofErr w:type="spellEnd"/>
      <w:r w:rsidR="00D72931" w:rsidRPr="00D72931">
        <w:rPr>
          <w:color w:val="595959"/>
          <w:sz w:val="18"/>
          <w:lang w:val="de-DE"/>
        </w:rPr>
        <w:t xml:space="preserve"> </w:t>
      </w:r>
      <w:proofErr w:type="spellStart"/>
      <w:r w:rsidR="00D72931" w:rsidRPr="00D72931">
        <w:rPr>
          <w:color w:val="595959"/>
          <w:sz w:val="18"/>
          <w:lang w:val="de-DE"/>
        </w:rPr>
        <w:t>obrazec</w:t>
      </w:r>
      <w:proofErr w:type="spellEnd"/>
      <w:r w:rsidR="00D72931" w:rsidRPr="00D72931">
        <w:rPr>
          <w:color w:val="595959"/>
          <w:sz w:val="18"/>
          <w:lang w:val="de-DE"/>
        </w:rPr>
        <w:t xml:space="preserve"> in </w:t>
      </w:r>
      <w:proofErr w:type="spellStart"/>
      <w:r w:rsidR="00D72931" w:rsidRPr="00D72931">
        <w:rPr>
          <w:color w:val="595959"/>
          <w:sz w:val="18"/>
          <w:lang w:val="de-DE"/>
        </w:rPr>
        <w:t>Tehnična</w:t>
      </w:r>
      <w:proofErr w:type="spellEnd"/>
      <w:r w:rsidR="00D72931" w:rsidRPr="00D72931">
        <w:rPr>
          <w:color w:val="595959"/>
          <w:sz w:val="18"/>
          <w:lang w:val="de-DE"/>
        </w:rPr>
        <w:t xml:space="preserve"> </w:t>
      </w:r>
      <w:proofErr w:type="spellStart"/>
      <w:r w:rsidR="00D72931" w:rsidRPr="00D72931">
        <w:rPr>
          <w:color w:val="595959"/>
          <w:sz w:val="18"/>
          <w:lang w:val="de-DE"/>
        </w:rPr>
        <w:t>specifikacij</w:t>
      </w:r>
      <w:r w:rsidR="00D72931">
        <w:rPr>
          <w:color w:val="595959"/>
          <w:sz w:val="18"/>
          <w:lang w:val="de-DE"/>
        </w:rPr>
        <w:t>a</w:t>
      </w:r>
      <w:proofErr w:type="spellEnd"/>
      <w:r w:rsidR="00D72931">
        <w:rPr>
          <w:color w:val="595959"/>
          <w:sz w:val="18"/>
          <w:lang w:val="de-DE"/>
        </w:rPr>
        <w:t xml:space="preserve">) </w:t>
      </w:r>
      <w:r w:rsidRPr="00D72931">
        <w:rPr>
          <w:color w:val="595959"/>
          <w:sz w:val="18"/>
          <w:lang w:val="de-DE"/>
        </w:rPr>
        <w:t xml:space="preserve">so </w:t>
      </w:r>
      <w:proofErr w:type="spellStart"/>
      <w:r w:rsidRPr="00D72931">
        <w:rPr>
          <w:color w:val="595959"/>
          <w:sz w:val="18"/>
          <w:lang w:val="de-DE"/>
        </w:rPr>
        <w:t>označene</w:t>
      </w:r>
      <w:proofErr w:type="spellEnd"/>
      <w:r w:rsidRPr="00D72931">
        <w:rPr>
          <w:color w:val="595959"/>
          <w:sz w:val="18"/>
          <w:lang w:val="de-DE"/>
        </w:rPr>
        <w:t xml:space="preserve"> </w:t>
      </w:r>
      <w:proofErr w:type="spellStart"/>
      <w:r w:rsidRPr="00D72931">
        <w:rPr>
          <w:b/>
          <w:color w:val="7030A0"/>
          <w:sz w:val="18"/>
          <w:shd w:val="clear" w:color="auto" w:fill="EDE0F7"/>
          <w:lang w:val="de-DE"/>
        </w:rPr>
        <w:t>vijolično</w:t>
      </w:r>
      <w:proofErr w:type="spellEnd"/>
      <w:r w:rsidRPr="00D72931">
        <w:rPr>
          <w:color w:val="595959"/>
          <w:sz w:val="18"/>
          <w:lang w:val="de-DE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778"/>
        <w:gridCol w:w="3293"/>
      </w:tblGrid>
      <w:tr w:rsidR="000679CD" w14:paraId="532F60AA" w14:textId="77777777" w:rsidTr="00D72931">
        <w:tc>
          <w:tcPr>
            <w:tcW w:w="5778" w:type="dxa"/>
            <w:shd w:val="clear" w:color="auto" w:fill="EFEFEF"/>
          </w:tcPr>
          <w:p w14:paraId="201260B8" w14:textId="77777777" w:rsidR="000679CD" w:rsidRDefault="00D72931">
            <w:proofErr w:type="spellStart"/>
            <w:r>
              <w:rPr>
                <w:b/>
                <w:sz w:val="18"/>
              </w:rPr>
              <w:t>Dokument</w:t>
            </w:r>
            <w:proofErr w:type="spellEnd"/>
          </w:p>
        </w:tc>
        <w:tc>
          <w:tcPr>
            <w:tcW w:w="3293" w:type="dxa"/>
            <w:shd w:val="clear" w:color="auto" w:fill="EFEFEF"/>
          </w:tcPr>
          <w:p w14:paraId="7C152B69" w14:textId="77777777" w:rsidR="000679CD" w:rsidRDefault="00D72931">
            <w:r>
              <w:rPr>
                <w:b/>
                <w:sz w:val="18"/>
              </w:rPr>
              <w:t>Izhodišče</w:t>
            </w:r>
          </w:p>
        </w:tc>
      </w:tr>
      <w:tr w:rsidR="000679CD" w14:paraId="32899E84" w14:textId="77777777" w:rsidTr="00D72931">
        <w:tc>
          <w:tcPr>
            <w:tcW w:w="5778" w:type="dxa"/>
          </w:tcPr>
          <w:p w14:paraId="5B9C4DF8" w14:textId="3CD91F47" w:rsidR="000679CD" w:rsidRDefault="00D72931">
            <w:pPr>
              <w:spacing w:after="40"/>
            </w:pPr>
            <w:r>
              <w:rPr>
                <w:sz w:val="18"/>
              </w:rPr>
              <w:t>MOL-X4ITS-popisi_obrazec_20.8.</w:t>
            </w:r>
          </w:p>
        </w:tc>
        <w:tc>
          <w:tcPr>
            <w:tcW w:w="3293" w:type="dxa"/>
          </w:tcPr>
          <w:p w14:paraId="166818BC" w14:textId="7AF8F471" w:rsidR="000679CD" w:rsidRDefault="00D72931">
            <w:pPr>
              <w:spacing w:after="40"/>
            </w:pPr>
            <w:r>
              <w:rPr>
                <w:sz w:val="18"/>
              </w:rPr>
              <w:t>MOL-X4ITS-popisi_obrazec_20.7</w:t>
            </w:r>
          </w:p>
        </w:tc>
      </w:tr>
      <w:tr w:rsidR="000679CD" w14:paraId="5A7614B7" w14:textId="77777777" w:rsidTr="00D72931">
        <w:tc>
          <w:tcPr>
            <w:tcW w:w="5778" w:type="dxa"/>
          </w:tcPr>
          <w:p w14:paraId="64930CF6" w14:textId="4AEBB531" w:rsidR="000679CD" w:rsidRDefault="00D72931">
            <w:pPr>
              <w:spacing w:after="40"/>
            </w:pPr>
            <w:r>
              <w:rPr>
                <w:sz w:val="18"/>
              </w:rPr>
              <w:t>Tehnicna-specifikacija_MOL-ITS_20.8.</w:t>
            </w:r>
          </w:p>
        </w:tc>
        <w:tc>
          <w:tcPr>
            <w:tcW w:w="3293" w:type="dxa"/>
          </w:tcPr>
          <w:p w14:paraId="78651F7E" w14:textId="29D8BDE0" w:rsidR="000679CD" w:rsidRDefault="00D72931">
            <w:pPr>
              <w:spacing w:after="40"/>
            </w:pPr>
            <w:r>
              <w:rPr>
                <w:sz w:val="18"/>
              </w:rPr>
              <w:t>Tehnicna-specifikacija_MOL-ITS_20.7</w:t>
            </w:r>
          </w:p>
        </w:tc>
      </w:tr>
    </w:tbl>
    <w:p w14:paraId="7F0598B4" w14:textId="77777777" w:rsidR="000679CD" w:rsidRDefault="000679CD">
      <w:pPr>
        <w:spacing w:after="40"/>
      </w:pPr>
    </w:p>
    <w:p w14:paraId="14C024A2" w14:textId="77777777" w:rsidR="000679CD" w:rsidRDefault="00D72931">
      <w:pPr>
        <w:spacing w:before="280" w:after="100"/>
      </w:pPr>
      <w:proofErr w:type="gramStart"/>
      <w:r>
        <w:rPr>
          <w:b/>
          <w:color w:val="333333"/>
          <w:sz w:val="28"/>
        </w:rPr>
        <w:t xml:space="preserve">1  </w:t>
      </w:r>
      <w:proofErr w:type="spellStart"/>
      <w:r>
        <w:rPr>
          <w:b/>
          <w:color w:val="333333"/>
          <w:sz w:val="28"/>
        </w:rPr>
        <w:t>Pregled</w:t>
      </w:r>
      <w:proofErr w:type="spellEnd"/>
      <w:proofErr w:type="gramEnd"/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9"/>
        <w:gridCol w:w="1361"/>
        <w:gridCol w:w="3742"/>
      </w:tblGrid>
      <w:tr w:rsidR="000679CD" w14:paraId="30180970" w14:textId="77777777">
        <w:tc>
          <w:tcPr>
            <w:tcW w:w="3969" w:type="dxa"/>
            <w:shd w:val="clear" w:color="auto" w:fill="EFEFEF"/>
          </w:tcPr>
          <w:p w14:paraId="2A4A1C6A" w14:textId="77777777" w:rsidR="000679CD" w:rsidRDefault="00D72931">
            <w:r>
              <w:rPr>
                <w:b/>
                <w:sz w:val="18"/>
              </w:rPr>
              <w:t>Dokument / zavihek</w:t>
            </w:r>
          </w:p>
        </w:tc>
        <w:tc>
          <w:tcPr>
            <w:tcW w:w="1361" w:type="dxa"/>
            <w:shd w:val="clear" w:color="auto" w:fill="EFEFEF"/>
          </w:tcPr>
          <w:p w14:paraId="7830E5DF" w14:textId="77777777" w:rsidR="000679CD" w:rsidRDefault="00D72931">
            <w:r>
              <w:rPr>
                <w:b/>
                <w:sz w:val="18"/>
              </w:rPr>
              <w:t>Celic</w:t>
            </w:r>
          </w:p>
        </w:tc>
        <w:tc>
          <w:tcPr>
            <w:tcW w:w="3742" w:type="dxa"/>
            <w:shd w:val="clear" w:color="auto" w:fill="EFEFEF"/>
          </w:tcPr>
          <w:p w14:paraId="06EF9447" w14:textId="77777777" w:rsidR="000679CD" w:rsidRDefault="00D72931">
            <w:r>
              <w:rPr>
                <w:b/>
                <w:sz w:val="18"/>
              </w:rPr>
              <w:t>Popravek</w:t>
            </w:r>
          </w:p>
        </w:tc>
      </w:tr>
      <w:tr w:rsidR="000679CD" w:rsidRPr="00F26384" w14:paraId="70931B35" w14:textId="77777777">
        <w:tc>
          <w:tcPr>
            <w:tcW w:w="3969" w:type="dxa"/>
          </w:tcPr>
          <w:p w14:paraId="252ED685" w14:textId="77777777" w:rsidR="000679CD" w:rsidRDefault="00D72931">
            <w:pPr>
              <w:spacing w:after="40"/>
            </w:pPr>
            <w:r>
              <w:rPr>
                <w:sz w:val="18"/>
              </w:rPr>
              <w:t>Popis, zavihek Popis križišč</w:t>
            </w:r>
          </w:p>
        </w:tc>
        <w:tc>
          <w:tcPr>
            <w:tcW w:w="1361" w:type="dxa"/>
          </w:tcPr>
          <w:p w14:paraId="10E87513" w14:textId="77777777" w:rsidR="000679CD" w:rsidRDefault="00D72931">
            <w:pPr>
              <w:spacing w:after="40"/>
            </w:pPr>
            <w:r>
              <w:rPr>
                <w:sz w:val="18"/>
              </w:rPr>
              <w:t>163</w:t>
            </w:r>
          </w:p>
        </w:tc>
        <w:tc>
          <w:tcPr>
            <w:tcW w:w="3742" w:type="dxa"/>
          </w:tcPr>
          <w:p w14:paraId="40E01BB1" w14:textId="77777777" w:rsidR="000679CD" w:rsidRPr="00D72931" w:rsidRDefault="00D72931">
            <w:pPr>
              <w:spacing w:after="40"/>
              <w:rPr>
                <w:lang w:val="de-DE"/>
              </w:rPr>
            </w:pPr>
            <w:proofErr w:type="spellStart"/>
            <w:r w:rsidRPr="00D72931">
              <w:rPr>
                <w:sz w:val="18"/>
                <w:lang w:val="de-DE"/>
              </w:rPr>
              <w:t>Zamaknjene</w:t>
            </w:r>
            <w:proofErr w:type="spellEnd"/>
            <w:r w:rsidRPr="00D72931">
              <w:rPr>
                <w:sz w:val="18"/>
                <w:lang w:val="de-DE"/>
              </w:rPr>
              <w:t xml:space="preserve"> </w:t>
            </w:r>
            <w:proofErr w:type="spellStart"/>
            <w:r w:rsidRPr="00D72931">
              <w:rPr>
                <w:sz w:val="18"/>
                <w:lang w:val="de-DE"/>
              </w:rPr>
              <w:t>formule</w:t>
            </w:r>
            <w:proofErr w:type="spellEnd"/>
            <w:r w:rsidRPr="00D72931">
              <w:rPr>
                <w:sz w:val="18"/>
                <w:lang w:val="de-DE"/>
              </w:rPr>
              <w:t xml:space="preserve"> (</w:t>
            </w:r>
            <w:proofErr w:type="spellStart"/>
            <w:r w:rsidRPr="00D72931">
              <w:rPr>
                <w:sz w:val="18"/>
                <w:lang w:val="de-DE"/>
              </w:rPr>
              <w:t>križišča</w:t>
            </w:r>
            <w:proofErr w:type="spellEnd"/>
            <w:r w:rsidRPr="00D72931">
              <w:rPr>
                <w:sz w:val="18"/>
                <w:lang w:val="de-DE"/>
              </w:rPr>
              <w:t xml:space="preserve"> 24–41), </w:t>
            </w:r>
            <w:proofErr w:type="spellStart"/>
            <w:r w:rsidRPr="00D72931">
              <w:rPr>
                <w:sz w:val="18"/>
                <w:lang w:val="de-DE"/>
              </w:rPr>
              <w:t>odstranjena</w:t>
            </w:r>
            <w:proofErr w:type="spellEnd"/>
            <w:r w:rsidRPr="00D72931">
              <w:rPr>
                <w:sz w:val="18"/>
                <w:lang w:val="de-DE"/>
              </w:rPr>
              <w:t xml:space="preserve"> </w:t>
            </w:r>
            <w:proofErr w:type="spellStart"/>
            <w:r w:rsidRPr="00D72931">
              <w:rPr>
                <w:sz w:val="18"/>
                <w:lang w:val="de-DE"/>
              </w:rPr>
              <w:t>oznaka</w:t>
            </w:r>
            <w:proofErr w:type="spellEnd"/>
            <w:r w:rsidRPr="00D72931">
              <w:rPr>
                <w:sz w:val="18"/>
                <w:lang w:val="de-DE"/>
              </w:rPr>
              <w:t xml:space="preserve"> SKUPAJ</w:t>
            </w:r>
          </w:p>
        </w:tc>
      </w:tr>
      <w:tr w:rsidR="000679CD" w14:paraId="33D57EF0" w14:textId="77777777">
        <w:tc>
          <w:tcPr>
            <w:tcW w:w="3969" w:type="dxa"/>
          </w:tcPr>
          <w:p w14:paraId="5687AC26" w14:textId="77777777" w:rsidR="000679CD" w:rsidRDefault="00D72931">
            <w:pPr>
              <w:spacing w:after="40"/>
            </w:pPr>
            <w:proofErr w:type="spellStart"/>
            <w:r>
              <w:rPr>
                <w:sz w:val="18"/>
              </w:rPr>
              <w:t>Popis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zavihek</w:t>
            </w:r>
            <w:proofErr w:type="spellEnd"/>
            <w:r>
              <w:rPr>
                <w:sz w:val="18"/>
              </w:rPr>
              <w:t xml:space="preserve"> CUP </w:t>
            </w:r>
            <w:proofErr w:type="spellStart"/>
            <w:r>
              <w:rPr>
                <w:sz w:val="18"/>
              </w:rPr>
              <w:t>Strojna</w:t>
            </w:r>
            <w:proofErr w:type="spellEnd"/>
            <w:r>
              <w:rPr>
                <w:sz w:val="18"/>
              </w:rPr>
              <w:t xml:space="preserve"> oprema</w:t>
            </w:r>
          </w:p>
        </w:tc>
        <w:tc>
          <w:tcPr>
            <w:tcW w:w="1361" w:type="dxa"/>
          </w:tcPr>
          <w:p w14:paraId="2DE41D39" w14:textId="77777777" w:rsidR="000679CD" w:rsidRDefault="00D72931">
            <w:pPr>
              <w:spacing w:after="40"/>
            </w:pPr>
            <w:r>
              <w:rPr>
                <w:sz w:val="18"/>
              </w:rPr>
              <w:t>17</w:t>
            </w:r>
          </w:p>
        </w:tc>
        <w:tc>
          <w:tcPr>
            <w:tcW w:w="3742" w:type="dxa"/>
          </w:tcPr>
          <w:p w14:paraId="2341F15F" w14:textId="77777777" w:rsidR="000679CD" w:rsidRDefault="00D72931">
            <w:pPr>
              <w:spacing w:after="40"/>
            </w:pPr>
            <w:r>
              <w:rPr>
                <w:sz w:val="18"/>
              </w:rPr>
              <w:t>Procesorji, najem OBU, video stena, oznake SKUPAJ, decimalna ločila</w:t>
            </w:r>
          </w:p>
        </w:tc>
      </w:tr>
      <w:tr w:rsidR="000679CD" w14:paraId="595F03D7" w14:textId="77777777">
        <w:tc>
          <w:tcPr>
            <w:tcW w:w="3969" w:type="dxa"/>
          </w:tcPr>
          <w:p w14:paraId="20738439" w14:textId="77777777" w:rsidR="000679CD" w:rsidRDefault="00D72931">
            <w:pPr>
              <w:spacing w:after="40"/>
            </w:pPr>
            <w:r>
              <w:rPr>
                <w:sz w:val="18"/>
              </w:rPr>
              <w:t>Popis, zavihek CUP podatkovni center</w:t>
            </w:r>
          </w:p>
        </w:tc>
        <w:tc>
          <w:tcPr>
            <w:tcW w:w="1361" w:type="dxa"/>
          </w:tcPr>
          <w:p w14:paraId="0AA439AE" w14:textId="77777777" w:rsidR="000679CD" w:rsidRDefault="00D72931">
            <w:pPr>
              <w:spacing w:after="40"/>
            </w:pPr>
            <w:r>
              <w:rPr>
                <w:sz w:val="18"/>
              </w:rPr>
              <w:t>7</w:t>
            </w:r>
          </w:p>
        </w:tc>
        <w:tc>
          <w:tcPr>
            <w:tcW w:w="3742" w:type="dxa"/>
          </w:tcPr>
          <w:p w14:paraId="594579D0" w14:textId="77777777" w:rsidR="000679CD" w:rsidRDefault="00D72931">
            <w:pPr>
              <w:spacing w:after="40"/>
            </w:pPr>
            <w:r>
              <w:rPr>
                <w:sz w:val="18"/>
              </w:rPr>
              <w:t>Število strežnikov, poraba, omare, PUE</w:t>
            </w:r>
          </w:p>
        </w:tc>
      </w:tr>
      <w:tr w:rsidR="000679CD" w14:paraId="39282E48" w14:textId="77777777">
        <w:tc>
          <w:tcPr>
            <w:tcW w:w="3969" w:type="dxa"/>
          </w:tcPr>
          <w:p w14:paraId="2D2342CC" w14:textId="77777777" w:rsidR="000679CD" w:rsidRDefault="00D72931">
            <w:pPr>
              <w:spacing w:after="40"/>
            </w:pPr>
            <w:r>
              <w:rPr>
                <w:sz w:val="18"/>
              </w:rPr>
              <w:t>Popis, zavihek Ocena Stroškov</w:t>
            </w:r>
          </w:p>
        </w:tc>
        <w:tc>
          <w:tcPr>
            <w:tcW w:w="1361" w:type="dxa"/>
          </w:tcPr>
          <w:p w14:paraId="3CC650F8" w14:textId="77777777" w:rsidR="000679CD" w:rsidRDefault="00D72931">
            <w:pPr>
              <w:spacing w:after="40"/>
            </w:pPr>
            <w:r>
              <w:rPr>
                <w:sz w:val="18"/>
              </w:rPr>
              <w:t>1</w:t>
            </w:r>
          </w:p>
        </w:tc>
        <w:tc>
          <w:tcPr>
            <w:tcW w:w="3742" w:type="dxa"/>
          </w:tcPr>
          <w:p w14:paraId="1F1D112A" w14:textId="77777777" w:rsidR="000679CD" w:rsidRDefault="00D72931">
            <w:pPr>
              <w:spacing w:after="40"/>
            </w:pPr>
            <w:r>
              <w:rPr>
                <w:sz w:val="18"/>
              </w:rPr>
              <w:t>Napačna oznaka vrstice z DDV</w:t>
            </w:r>
          </w:p>
        </w:tc>
      </w:tr>
      <w:tr w:rsidR="000679CD" w14:paraId="4A9541BA" w14:textId="77777777">
        <w:tc>
          <w:tcPr>
            <w:tcW w:w="3969" w:type="dxa"/>
          </w:tcPr>
          <w:p w14:paraId="55845892" w14:textId="77777777" w:rsidR="000679CD" w:rsidRDefault="00D72931">
            <w:pPr>
              <w:spacing w:after="40"/>
            </w:pPr>
            <w:r>
              <w:rPr>
                <w:sz w:val="18"/>
              </w:rPr>
              <w:t>Popis, zavihek CUP Programska oprema</w:t>
            </w:r>
          </w:p>
        </w:tc>
        <w:tc>
          <w:tcPr>
            <w:tcW w:w="1361" w:type="dxa"/>
          </w:tcPr>
          <w:p w14:paraId="5146BFC4" w14:textId="77777777" w:rsidR="000679CD" w:rsidRDefault="00D72931">
            <w:pPr>
              <w:spacing w:after="40"/>
            </w:pPr>
            <w:r>
              <w:rPr>
                <w:sz w:val="18"/>
              </w:rPr>
              <w:t>3</w:t>
            </w:r>
          </w:p>
        </w:tc>
        <w:tc>
          <w:tcPr>
            <w:tcW w:w="3742" w:type="dxa"/>
          </w:tcPr>
          <w:p w14:paraId="22379D2B" w14:textId="77777777" w:rsidR="000679CD" w:rsidRDefault="00D72931">
            <w:pPr>
              <w:spacing w:after="40"/>
            </w:pPr>
            <w:r>
              <w:rPr>
                <w:sz w:val="18"/>
              </w:rPr>
              <w:t>Poimenovanje postavke, odstranjeni oznaki SKUPAJ</w:t>
            </w:r>
          </w:p>
        </w:tc>
      </w:tr>
      <w:tr w:rsidR="000679CD" w14:paraId="79E76AC8" w14:textId="77777777">
        <w:tc>
          <w:tcPr>
            <w:tcW w:w="3969" w:type="dxa"/>
          </w:tcPr>
          <w:p w14:paraId="5B0764DF" w14:textId="72C7CE66" w:rsidR="000679CD" w:rsidRDefault="00D72931">
            <w:pPr>
              <w:spacing w:after="40"/>
            </w:pPr>
            <w:proofErr w:type="spellStart"/>
            <w:r>
              <w:rPr>
                <w:sz w:val="18"/>
              </w:rPr>
              <w:t>Tehnična</w:t>
            </w:r>
            <w:proofErr w:type="spellEnd"/>
            <w:r>
              <w:rPr>
                <w:sz w:val="18"/>
              </w:rPr>
              <w:t xml:space="preserve"> specifikacija</w:t>
            </w:r>
            <w:r w:rsidR="00F26384">
              <w:rPr>
                <w:sz w:val="18"/>
              </w:rPr>
              <w:t>_20.8.</w:t>
            </w:r>
          </w:p>
        </w:tc>
        <w:tc>
          <w:tcPr>
            <w:tcW w:w="1361" w:type="dxa"/>
          </w:tcPr>
          <w:p w14:paraId="45B592DB" w14:textId="77777777" w:rsidR="000679CD" w:rsidRDefault="00D72931">
            <w:pPr>
              <w:spacing w:after="40"/>
            </w:pPr>
            <w:r>
              <w:rPr>
                <w:sz w:val="18"/>
              </w:rPr>
              <w:t>14 + 5 novih</w:t>
            </w:r>
          </w:p>
        </w:tc>
        <w:tc>
          <w:tcPr>
            <w:tcW w:w="3742" w:type="dxa"/>
          </w:tcPr>
          <w:p w14:paraId="61CFBF36" w14:textId="77777777" w:rsidR="000679CD" w:rsidRDefault="00D72931">
            <w:pPr>
              <w:spacing w:after="40"/>
            </w:pPr>
            <w:r>
              <w:rPr>
                <w:sz w:val="18"/>
              </w:rPr>
              <w:t>Število križišč, procesorji, video stena, hramba</w:t>
            </w:r>
          </w:p>
        </w:tc>
      </w:tr>
    </w:tbl>
    <w:p w14:paraId="3DF877A3" w14:textId="77777777" w:rsidR="000679CD" w:rsidRDefault="000679CD">
      <w:pPr>
        <w:spacing w:after="40"/>
      </w:pPr>
    </w:p>
    <w:p w14:paraId="00128129" w14:textId="77777777" w:rsidR="000679CD" w:rsidRDefault="00D72931">
      <w:pPr>
        <w:spacing w:before="280" w:after="100"/>
      </w:pPr>
      <w:r>
        <w:rPr>
          <w:b/>
          <w:color w:val="333333"/>
          <w:sz w:val="28"/>
        </w:rPr>
        <w:t>2  Popis križišč, popravek formul</w:t>
      </w:r>
    </w:p>
    <w:p w14:paraId="60F1A64F" w14:textId="77777777" w:rsidR="000679CD" w:rsidRDefault="00D72931">
      <w:r>
        <w:t xml:space="preserve">V </w:t>
      </w:r>
      <w:proofErr w:type="spellStart"/>
      <w:r>
        <w:t>zbirni</w:t>
      </w:r>
      <w:proofErr w:type="spellEnd"/>
      <w:r>
        <w:t xml:space="preserve"> </w:t>
      </w:r>
      <w:proofErr w:type="spellStart"/>
      <w:r>
        <w:t>tabeli</w:t>
      </w:r>
      <w:proofErr w:type="spellEnd"/>
      <w:r>
        <w:t xml:space="preserve"> (</w:t>
      </w:r>
      <w:proofErr w:type="spellStart"/>
      <w:r>
        <w:t>vrstice</w:t>
      </w:r>
      <w:proofErr w:type="spellEnd"/>
      <w:r>
        <w:t xml:space="preserve"> 5–13) so </w:t>
      </w:r>
      <w:proofErr w:type="spellStart"/>
      <w:r>
        <w:t>formule</w:t>
      </w:r>
      <w:proofErr w:type="spellEnd"/>
      <w:r>
        <w:t xml:space="preserve"> od </w:t>
      </w:r>
      <w:proofErr w:type="spellStart"/>
      <w:r>
        <w:t>stolpca</w:t>
      </w:r>
      <w:proofErr w:type="spellEnd"/>
      <w:r>
        <w:t xml:space="preserve"> </w:t>
      </w:r>
      <w:r w:rsidR="00B36886">
        <w:t>“</w:t>
      </w:r>
      <w:r>
        <w:t>Z</w:t>
      </w:r>
      <w:r w:rsidR="00B36886">
        <w:t>”</w:t>
      </w:r>
      <w:r>
        <w:t xml:space="preserve"> </w:t>
      </w:r>
      <w:proofErr w:type="spellStart"/>
      <w:r>
        <w:t>dalje</w:t>
      </w:r>
      <w:proofErr w:type="spellEnd"/>
      <w:r>
        <w:t xml:space="preserve"> </w:t>
      </w:r>
      <w:proofErr w:type="spellStart"/>
      <w:r>
        <w:t>preskakovale</w:t>
      </w:r>
      <w:proofErr w:type="spellEnd"/>
      <w:r>
        <w:t xml:space="preserve"> </w:t>
      </w:r>
      <w:proofErr w:type="spellStart"/>
      <w:r>
        <w:t>vsak</w:t>
      </w:r>
      <w:proofErr w:type="spellEnd"/>
      <w:r>
        <w:t xml:space="preserve"> </w:t>
      </w:r>
      <w:proofErr w:type="spellStart"/>
      <w:r>
        <w:t>drugi</w:t>
      </w:r>
      <w:proofErr w:type="spellEnd"/>
      <w:r>
        <w:t xml:space="preserve"> </w:t>
      </w:r>
      <w:proofErr w:type="spellStart"/>
      <w:r>
        <w:t>stolpec</w:t>
      </w:r>
      <w:proofErr w:type="spellEnd"/>
      <w:r>
        <w:t xml:space="preserve">, </w:t>
      </w:r>
      <w:proofErr w:type="spellStart"/>
      <w:r>
        <w:t>zato</w:t>
      </w:r>
      <w:proofErr w:type="spellEnd"/>
      <w:r>
        <w:t xml:space="preserve"> 18 </w:t>
      </w:r>
      <w:proofErr w:type="spellStart"/>
      <w:r>
        <w:t>križišč</w:t>
      </w:r>
      <w:proofErr w:type="spellEnd"/>
      <w:r>
        <w:t xml:space="preserve"> ni bilo zajetih v seštevkih. </w:t>
      </w:r>
      <w:proofErr w:type="spellStart"/>
      <w:r w:rsidR="00425FC4">
        <w:t>Formule</w:t>
      </w:r>
      <w:proofErr w:type="spellEnd"/>
      <w:r w:rsidR="00425FC4">
        <w:t xml:space="preserve"> so </w:t>
      </w:r>
      <w:proofErr w:type="spellStart"/>
      <w:r w:rsidR="00425FC4">
        <w:t>p</w:t>
      </w:r>
      <w:r>
        <w:t>opravlje</w:t>
      </w:r>
      <w:r w:rsidR="00B36886">
        <w:t>ne</w:t>
      </w:r>
      <w:proofErr w:type="spellEnd"/>
      <w: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5"/>
        <w:gridCol w:w="2268"/>
        <w:gridCol w:w="2268"/>
      </w:tblGrid>
      <w:tr w:rsidR="000679CD" w14:paraId="7AC8C943" w14:textId="77777777">
        <w:tc>
          <w:tcPr>
            <w:tcW w:w="4535" w:type="dxa"/>
            <w:shd w:val="clear" w:color="auto" w:fill="EFEFEF"/>
          </w:tcPr>
          <w:p w14:paraId="3186092E" w14:textId="77777777" w:rsidR="000679CD" w:rsidRDefault="00D72931">
            <w:r>
              <w:rPr>
                <w:b/>
                <w:sz w:val="18"/>
              </w:rPr>
              <w:t>Postavka</w:t>
            </w:r>
          </w:p>
        </w:tc>
        <w:tc>
          <w:tcPr>
            <w:tcW w:w="2268" w:type="dxa"/>
            <w:shd w:val="clear" w:color="auto" w:fill="EFEFEF"/>
          </w:tcPr>
          <w:p w14:paraId="7E1B0113" w14:textId="77777777" w:rsidR="000679CD" w:rsidRDefault="00D72931">
            <w:r>
              <w:rPr>
                <w:b/>
                <w:sz w:val="18"/>
              </w:rPr>
              <w:t>Objavljeno</w:t>
            </w:r>
          </w:p>
        </w:tc>
        <w:tc>
          <w:tcPr>
            <w:tcW w:w="2268" w:type="dxa"/>
            <w:shd w:val="clear" w:color="auto" w:fill="EFEFEF"/>
          </w:tcPr>
          <w:p w14:paraId="6D052E29" w14:textId="77777777" w:rsidR="000679CD" w:rsidRDefault="00D72931">
            <w:r>
              <w:rPr>
                <w:b/>
                <w:sz w:val="18"/>
              </w:rPr>
              <w:t>Popravljeno</w:t>
            </w:r>
          </w:p>
        </w:tc>
      </w:tr>
      <w:tr w:rsidR="000679CD" w14:paraId="3E20BD62" w14:textId="77777777">
        <w:tc>
          <w:tcPr>
            <w:tcW w:w="4535" w:type="dxa"/>
          </w:tcPr>
          <w:p w14:paraId="03DDFE9D" w14:textId="77777777" w:rsidR="000679CD" w:rsidRDefault="00D72931">
            <w:pPr>
              <w:spacing w:after="40"/>
            </w:pPr>
            <w:r>
              <w:rPr>
                <w:sz w:val="18"/>
              </w:rPr>
              <w:t>Križiščni računalnik</w:t>
            </w:r>
          </w:p>
        </w:tc>
        <w:tc>
          <w:tcPr>
            <w:tcW w:w="2268" w:type="dxa"/>
          </w:tcPr>
          <w:p w14:paraId="767D7678" w14:textId="77777777" w:rsidR="000679CD" w:rsidRDefault="00D72931">
            <w:pPr>
              <w:spacing w:after="40"/>
            </w:pPr>
            <w:r>
              <w:rPr>
                <w:sz w:val="18"/>
              </w:rPr>
              <w:t>25</w:t>
            </w:r>
          </w:p>
        </w:tc>
        <w:tc>
          <w:tcPr>
            <w:tcW w:w="2268" w:type="dxa"/>
          </w:tcPr>
          <w:p w14:paraId="4636C497" w14:textId="77777777" w:rsidR="000679CD" w:rsidRDefault="00D72931">
            <w:pPr>
              <w:spacing w:after="40"/>
            </w:pPr>
            <w:r>
              <w:rPr>
                <w:sz w:val="18"/>
              </w:rPr>
              <w:t>32</w:t>
            </w:r>
          </w:p>
        </w:tc>
      </w:tr>
      <w:tr w:rsidR="000679CD" w14:paraId="71B17057" w14:textId="77777777">
        <w:tc>
          <w:tcPr>
            <w:tcW w:w="4535" w:type="dxa"/>
          </w:tcPr>
          <w:p w14:paraId="090E1AFE" w14:textId="77777777" w:rsidR="000679CD" w:rsidRDefault="00D72931">
            <w:pPr>
              <w:spacing w:after="40"/>
            </w:pPr>
            <w:r>
              <w:rPr>
                <w:sz w:val="18"/>
              </w:rPr>
              <w:t>Krmilnik semaforjev</w:t>
            </w:r>
          </w:p>
        </w:tc>
        <w:tc>
          <w:tcPr>
            <w:tcW w:w="2268" w:type="dxa"/>
          </w:tcPr>
          <w:p w14:paraId="7D2E3333" w14:textId="77777777" w:rsidR="000679CD" w:rsidRDefault="00D72931">
            <w:pPr>
              <w:spacing w:after="40"/>
            </w:pPr>
            <w:r>
              <w:rPr>
                <w:sz w:val="18"/>
              </w:rPr>
              <w:t>25</w:t>
            </w:r>
          </w:p>
        </w:tc>
        <w:tc>
          <w:tcPr>
            <w:tcW w:w="2268" w:type="dxa"/>
          </w:tcPr>
          <w:p w14:paraId="706F1CD1" w14:textId="77777777" w:rsidR="000679CD" w:rsidRDefault="00D72931">
            <w:pPr>
              <w:spacing w:after="40"/>
            </w:pPr>
            <w:r>
              <w:rPr>
                <w:sz w:val="18"/>
              </w:rPr>
              <w:t>32</w:t>
            </w:r>
          </w:p>
        </w:tc>
      </w:tr>
      <w:tr w:rsidR="000679CD" w14:paraId="76937CD6" w14:textId="77777777">
        <w:tc>
          <w:tcPr>
            <w:tcW w:w="4535" w:type="dxa"/>
          </w:tcPr>
          <w:p w14:paraId="3F2FA188" w14:textId="77777777" w:rsidR="000679CD" w:rsidRDefault="00D72931">
            <w:pPr>
              <w:spacing w:after="40"/>
            </w:pPr>
            <w:r>
              <w:rPr>
                <w:sz w:val="18"/>
              </w:rPr>
              <w:t>Detekcija vozil (kamera)</w:t>
            </w:r>
          </w:p>
        </w:tc>
        <w:tc>
          <w:tcPr>
            <w:tcW w:w="2268" w:type="dxa"/>
          </w:tcPr>
          <w:p w14:paraId="2154B5DA" w14:textId="77777777" w:rsidR="000679CD" w:rsidRDefault="00D72931">
            <w:pPr>
              <w:spacing w:after="40"/>
            </w:pPr>
            <w:r>
              <w:rPr>
                <w:sz w:val="18"/>
              </w:rPr>
              <w:t>103</w:t>
            </w:r>
          </w:p>
        </w:tc>
        <w:tc>
          <w:tcPr>
            <w:tcW w:w="2268" w:type="dxa"/>
          </w:tcPr>
          <w:p w14:paraId="49D11EB2" w14:textId="77777777" w:rsidR="000679CD" w:rsidRDefault="00D72931">
            <w:pPr>
              <w:spacing w:after="40"/>
            </w:pPr>
            <w:r>
              <w:rPr>
                <w:sz w:val="18"/>
              </w:rPr>
              <w:t>133</w:t>
            </w:r>
          </w:p>
        </w:tc>
      </w:tr>
      <w:tr w:rsidR="000679CD" w14:paraId="4CEF3174" w14:textId="77777777">
        <w:tc>
          <w:tcPr>
            <w:tcW w:w="4535" w:type="dxa"/>
          </w:tcPr>
          <w:p w14:paraId="13290658" w14:textId="77777777" w:rsidR="000679CD" w:rsidRDefault="00D72931">
            <w:pPr>
              <w:spacing w:after="40"/>
            </w:pPr>
            <w:r>
              <w:rPr>
                <w:sz w:val="18"/>
              </w:rPr>
              <w:t>Detekcija pešcev/kolesarjev (kamera)</w:t>
            </w:r>
          </w:p>
        </w:tc>
        <w:tc>
          <w:tcPr>
            <w:tcW w:w="2268" w:type="dxa"/>
          </w:tcPr>
          <w:p w14:paraId="27E52753" w14:textId="77777777" w:rsidR="000679CD" w:rsidRDefault="00D72931">
            <w:pPr>
              <w:spacing w:after="40"/>
            </w:pPr>
            <w:r>
              <w:rPr>
                <w:sz w:val="18"/>
              </w:rPr>
              <w:t>70</w:t>
            </w:r>
          </w:p>
        </w:tc>
        <w:tc>
          <w:tcPr>
            <w:tcW w:w="2268" w:type="dxa"/>
          </w:tcPr>
          <w:p w14:paraId="1D226E53" w14:textId="77777777" w:rsidR="000679CD" w:rsidRDefault="00D72931">
            <w:pPr>
              <w:spacing w:after="40"/>
            </w:pPr>
            <w:r>
              <w:rPr>
                <w:sz w:val="18"/>
              </w:rPr>
              <w:t>98</w:t>
            </w:r>
          </w:p>
        </w:tc>
      </w:tr>
      <w:tr w:rsidR="000679CD" w14:paraId="7B43897B" w14:textId="77777777">
        <w:tc>
          <w:tcPr>
            <w:tcW w:w="4535" w:type="dxa"/>
          </w:tcPr>
          <w:p w14:paraId="0F491E0A" w14:textId="77777777" w:rsidR="000679CD" w:rsidRDefault="00D72931">
            <w:pPr>
              <w:spacing w:after="40"/>
            </w:pPr>
            <w:r>
              <w:rPr>
                <w:sz w:val="18"/>
              </w:rPr>
              <w:t>Sistem RSU</w:t>
            </w:r>
          </w:p>
        </w:tc>
        <w:tc>
          <w:tcPr>
            <w:tcW w:w="2268" w:type="dxa"/>
          </w:tcPr>
          <w:p w14:paraId="03121285" w14:textId="77777777" w:rsidR="000679CD" w:rsidRDefault="00D72931">
            <w:pPr>
              <w:spacing w:after="40"/>
            </w:pPr>
            <w:r>
              <w:rPr>
                <w:sz w:val="18"/>
              </w:rPr>
              <w:t>15</w:t>
            </w:r>
          </w:p>
        </w:tc>
        <w:tc>
          <w:tcPr>
            <w:tcW w:w="2268" w:type="dxa"/>
          </w:tcPr>
          <w:p w14:paraId="675D2439" w14:textId="77777777" w:rsidR="000679CD" w:rsidRDefault="00D72931">
            <w:pPr>
              <w:spacing w:after="40"/>
            </w:pPr>
            <w:r>
              <w:rPr>
                <w:sz w:val="18"/>
              </w:rPr>
              <w:t>21</w:t>
            </w:r>
          </w:p>
        </w:tc>
      </w:tr>
      <w:tr w:rsidR="000679CD" w14:paraId="1C32C6AE" w14:textId="77777777">
        <w:tc>
          <w:tcPr>
            <w:tcW w:w="4535" w:type="dxa"/>
          </w:tcPr>
          <w:p w14:paraId="68FE1E4E" w14:textId="77777777" w:rsidR="000679CD" w:rsidRDefault="00D72931">
            <w:pPr>
              <w:spacing w:after="40"/>
            </w:pPr>
            <w:r>
              <w:rPr>
                <w:sz w:val="18"/>
              </w:rPr>
              <w:t>Sistem GLOSA</w:t>
            </w:r>
          </w:p>
        </w:tc>
        <w:tc>
          <w:tcPr>
            <w:tcW w:w="2268" w:type="dxa"/>
          </w:tcPr>
          <w:p w14:paraId="77DD8274" w14:textId="77777777" w:rsidR="000679CD" w:rsidRDefault="00D72931">
            <w:pPr>
              <w:spacing w:after="40"/>
            </w:pPr>
            <w:r>
              <w:rPr>
                <w:sz w:val="18"/>
              </w:rPr>
              <w:t>4</w:t>
            </w:r>
          </w:p>
        </w:tc>
        <w:tc>
          <w:tcPr>
            <w:tcW w:w="2268" w:type="dxa"/>
          </w:tcPr>
          <w:p w14:paraId="07E2A078" w14:textId="77777777" w:rsidR="000679CD" w:rsidRDefault="00D72931">
            <w:pPr>
              <w:spacing w:after="40"/>
            </w:pPr>
            <w:r>
              <w:rPr>
                <w:sz w:val="18"/>
              </w:rPr>
              <w:t>6</w:t>
            </w:r>
          </w:p>
        </w:tc>
      </w:tr>
    </w:tbl>
    <w:p w14:paraId="62FCC5B2" w14:textId="77777777" w:rsidR="000679CD" w:rsidRDefault="000679CD">
      <w:pPr>
        <w:spacing w:after="40"/>
      </w:pPr>
    </w:p>
    <w:p w14:paraId="16391841" w14:textId="77777777" w:rsidR="000679CD" w:rsidRDefault="00D72931">
      <w:r>
        <w:rPr>
          <w:color w:val="595959"/>
          <w:sz w:val="18"/>
        </w:rPr>
        <w:t>Količini RSU (21) in GLOSA (6) se ujemata z objavljenim odgovorom z dne 20. 7. 2026.</w:t>
      </w:r>
    </w:p>
    <w:p w14:paraId="2764403E" w14:textId="77777777" w:rsidR="000679CD" w:rsidRDefault="00D72931">
      <w:pPr>
        <w:spacing w:before="280" w:after="100"/>
      </w:pPr>
      <w:r>
        <w:rPr>
          <w:b/>
          <w:color w:val="333333"/>
          <w:sz w:val="28"/>
        </w:rPr>
        <w:t>3  Popis, ostale spremembe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08"/>
        <w:gridCol w:w="3175"/>
        <w:gridCol w:w="3288"/>
      </w:tblGrid>
      <w:tr w:rsidR="000679CD" w14:paraId="6C261091" w14:textId="77777777">
        <w:tc>
          <w:tcPr>
            <w:tcW w:w="2608" w:type="dxa"/>
            <w:shd w:val="clear" w:color="auto" w:fill="EFEFEF"/>
          </w:tcPr>
          <w:p w14:paraId="4C016111" w14:textId="77777777" w:rsidR="000679CD" w:rsidRDefault="00D72931">
            <w:r>
              <w:rPr>
                <w:b/>
                <w:sz w:val="18"/>
              </w:rPr>
              <w:t>Zavihek / celica</w:t>
            </w:r>
          </w:p>
        </w:tc>
        <w:tc>
          <w:tcPr>
            <w:tcW w:w="3175" w:type="dxa"/>
            <w:shd w:val="clear" w:color="auto" w:fill="EFEFEF"/>
          </w:tcPr>
          <w:p w14:paraId="6BF59B25" w14:textId="77777777" w:rsidR="000679CD" w:rsidRDefault="00D72931">
            <w:r>
              <w:rPr>
                <w:b/>
                <w:sz w:val="18"/>
              </w:rPr>
              <w:t>Prej</w:t>
            </w:r>
          </w:p>
        </w:tc>
        <w:tc>
          <w:tcPr>
            <w:tcW w:w="3288" w:type="dxa"/>
            <w:shd w:val="clear" w:color="auto" w:fill="EFEFEF"/>
          </w:tcPr>
          <w:p w14:paraId="484DCFB4" w14:textId="77777777" w:rsidR="000679CD" w:rsidRDefault="00D72931">
            <w:r>
              <w:rPr>
                <w:b/>
                <w:sz w:val="18"/>
              </w:rPr>
              <w:t>Zdaj</w:t>
            </w:r>
          </w:p>
        </w:tc>
      </w:tr>
      <w:tr w:rsidR="000679CD" w14:paraId="37753ACA" w14:textId="77777777">
        <w:tc>
          <w:tcPr>
            <w:tcW w:w="2608" w:type="dxa"/>
          </w:tcPr>
          <w:p w14:paraId="0B568543" w14:textId="77777777" w:rsidR="000679CD" w:rsidRDefault="00D72931">
            <w:pPr>
              <w:spacing w:after="40"/>
            </w:pPr>
            <w:r>
              <w:rPr>
                <w:sz w:val="18"/>
              </w:rPr>
              <w:t>Strojna oprema B5, A34</w:t>
            </w:r>
          </w:p>
        </w:tc>
        <w:tc>
          <w:tcPr>
            <w:tcW w:w="3175" w:type="dxa"/>
          </w:tcPr>
          <w:p w14:paraId="1143151D" w14:textId="77777777" w:rsidR="000679CD" w:rsidRDefault="00D72931">
            <w:pPr>
              <w:spacing w:after="40"/>
            </w:pPr>
            <w:r>
              <w:rPr>
                <w:sz w:val="18"/>
              </w:rPr>
              <w:t>96 jeder/vozlišče, 2,2 GHz</w:t>
            </w:r>
          </w:p>
        </w:tc>
        <w:tc>
          <w:tcPr>
            <w:tcW w:w="3288" w:type="dxa"/>
          </w:tcPr>
          <w:p w14:paraId="558DAEBC" w14:textId="77777777" w:rsidR="000679CD" w:rsidRDefault="00D72931">
            <w:pPr>
              <w:spacing w:after="40"/>
            </w:pPr>
            <w:r>
              <w:rPr>
                <w:sz w:val="18"/>
              </w:rPr>
              <w:t>≥32 jeder + PassMark 60.000 / 2.000 (referenčno 36 jeder)</w:t>
            </w:r>
          </w:p>
        </w:tc>
      </w:tr>
      <w:tr w:rsidR="000679CD" w:rsidRPr="00F26384" w14:paraId="78CD57A1" w14:textId="77777777">
        <w:tc>
          <w:tcPr>
            <w:tcW w:w="2608" w:type="dxa"/>
          </w:tcPr>
          <w:p w14:paraId="275D1EB7" w14:textId="77777777" w:rsidR="000679CD" w:rsidRDefault="00D72931">
            <w:pPr>
              <w:spacing w:after="40"/>
            </w:pPr>
            <w:r>
              <w:rPr>
                <w:sz w:val="18"/>
              </w:rPr>
              <w:t>Strojna oprema A35</w:t>
            </w:r>
          </w:p>
        </w:tc>
        <w:tc>
          <w:tcPr>
            <w:tcW w:w="3175" w:type="dxa"/>
          </w:tcPr>
          <w:p w14:paraId="3A702953" w14:textId="77777777" w:rsidR="000679CD" w:rsidRDefault="00D72931">
            <w:pPr>
              <w:spacing w:after="40"/>
            </w:pPr>
            <w:r>
              <w:rPr>
                <w:sz w:val="18"/>
              </w:rPr>
              <w:t>RAM 256 GB</w:t>
            </w:r>
          </w:p>
        </w:tc>
        <w:tc>
          <w:tcPr>
            <w:tcW w:w="3288" w:type="dxa"/>
          </w:tcPr>
          <w:p w14:paraId="7BEE1CA1" w14:textId="77777777" w:rsidR="000679CD" w:rsidRPr="00D72931" w:rsidRDefault="00D72931">
            <w:pPr>
              <w:spacing w:after="40"/>
              <w:rPr>
                <w:lang w:val="de-DE"/>
              </w:rPr>
            </w:pPr>
            <w:r w:rsidRPr="00D72931">
              <w:rPr>
                <w:sz w:val="18"/>
                <w:lang w:val="de-DE"/>
              </w:rPr>
              <w:t xml:space="preserve">RAM ≥256 GB in ≥7 GB na </w:t>
            </w:r>
            <w:proofErr w:type="spellStart"/>
            <w:r w:rsidRPr="00D72931">
              <w:rPr>
                <w:sz w:val="18"/>
                <w:lang w:val="de-DE"/>
              </w:rPr>
              <w:t>jedro</w:t>
            </w:r>
            <w:proofErr w:type="spellEnd"/>
          </w:p>
        </w:tc>
      </w:tr>
      <w:tr w:rsidR="000679CD" w14:paraId="19BB900B" w14:textId="77777777">
        <w:tc>
          <w:tcPr>
            <w:tcW w:w="2608" w:type="dxa"/>
          </w:tcPr>
          <w:p w14:paraId="78A7A12A" w14:textId="77777777" w:rsidR="000679CD" w:rsidRDefault="00D72931">
            <w:pPr>
              <w:spacing w:after="40"/>
            </w:pPr>
            <w:proofErr w:type="spellStart"/>
            <w:r>
              <w:rPr>
                <w:sz w:val="18"/>
              </w:rPr>
              <w:t>Strojna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oprema</w:t>
            </w:r>
            <w:proofErr w:type="spellEnd"/>
            <w:r>
              <w:rPr>
                <w:sz w:val="18"/>
              </w:rPr>
              <w:t xml:space="preserve"> A44, A52, A60</w:t>
            </w:r>
          </w:p>
        </w:tc>
        <w:tc>
          <w:tcPr>
            <w:tcW w:w="3175" w:type="dxa"/>
          </w:tcPr>
          <w:p w14:paraId="51DEB4D4" w14:textId="77777777" w:rsidR="000679CD" w:rsidRPr="00D72931" w:rsidRDefault="00D72931">
            <w:pPr>
              <w:spacing w:after="40"/>
              <w:rPr>
                <w:lang w:val="de-DE"/>
              </w:rPr>
            </w:pPr>
            <w:r w:rsidRPr="00D72931">
              <w:rPr>
                <w:sz w:val="18"/>
                <w:lang w:val="de-DE"/>
              </w:rPr>
              <w:t xml:space="preserve">≥20 </w:t>
            </w:r>
            <w:proofErr w:type="spellStart"/>
            <w:r w:rsidRPr="00D72931">
              <w:rPr>
                <w:sz w:val="18"/>
                <w:lang w:val="de-DE"/>
              </w:rPr>
              <w:t>oz</w:t>
            </w:r>
            <w:proofErr w:type="spellEnd"/>
            <w:r w:rsidRPr="00D72931">
              <w:rPr>
                <w:sz w:val="18"/>
                <w:lang w:val="de-DE"/>
              </w:rPr>
              <w:t xml:space="preserve">. ≥32 jeder in ≥2,3 </w:t>
            </w:r>
            <w:proofErr w:type="spellStart"/>
            <w:r w:rsidRPr="00D72931">
              <w:rPr>
                <w:sz w:val="18"/>
                <w:lang w:val="de-DE"/>
              </w:rPr>
              <w:t>oz</w:t>
            </w:r>
            <w:proofErr w:type="spellEnd"/>
            <w:r w:rsidRPr="00D72931">
              <w:rPr>
                <w:sz w:val="18"/>
                <w:lang w:val="de-DE"/>
              </w:rPr>
              <w:t>. ≥2,6 GHz</w:t>
            </w:r>
          </w:p>
        </w:tc>
        <w:tc>
          <w:tcPr>
            <w:tcW w:w="3288" w:type="dxa"/>
          </w:tcPr>
          <w:p w14:paraId="67CC0A7F" w14:textId="77777777" w:rsidR="000679CD" w:rsidRDefault="00D72931">
            <w:pPr>
              <w:spacing w:after="40"/>
            </w:pPr>
            <w:proofErr w:type="spellStart"/>
            <w:r>
              <w:rPr>
                <w:sz w:val="18"/>
              </w:rPr>
              <w:t>brez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zahteve</w:t>
            </w:r>
            <w:proofErr w:type="spellEnd"/>
            <w:r>
              <w:rPr>
                <w:sz w:val="18"/>
              </w:rPr>
              <w:t xml:space="preserve"> po </w:t>
            </w:r>
            <w:proofErr w:type="spellStart"/>
            <w:r>
              <w:rPr>
                <w:sz w:val="18"/>
              </w:rPr>
              <w:t>frekvenci</w:t>
            </w:r>
            <w:proofErr w:type="spellEnd"/>
            <w:r>
              <w:rPr>
                <w:sz w:val="18"/>
              </w:rPr>
              <w:t>; PassMark 30.000 / 50.000</w:t>
            </w:r>
          </w:p>
        </w:tc>
      </w:tr>
      <w:tr w:rsidR="000679CD" w14:paraId="2BEC1636" w14:textId="77777777">
        <w:tc>
          <w:tcPr>
            <w:tcW w:w="2608" w:type="dxa"/>
          </w:tcPr>
          <w:p w14:paraId="4B91AAAC" w14:textId="77777777" w:rsidR="000679CD" w:rsidRDefault="00D72931">
            <w:pPr>
              <w:spacing w:after="40"/>
            </w:pPr>
            <w:r>
              <w:rPr>
                <w:sz w:val="18"/>
              </w:rPr>
              <w:lastRenderedPageBreak/>
              <w:t>Strojna oprema B23, B24</w:t>
            </w:r>
          </w:p>
        </w:tc>
        <w:tc>
          <w:tcPr>
            <w:tcW w:w="3175" w:type="dxa"/>
          </w:tcPr>
          <w:p w14:paraId="2E4D5690" w14:textId="77777777" w:rsidR="000679CD" w:rsidRDefault="00D72931">
            <w:pPr>
              <w:spacing w:after="40"/>
            </w:pPr>
            <w:r>
              <w:rPr>
                <w:sz w:val="18"/>
              </w:rPr>
              <w:t>avtobusi 2 enoti; inštalacija 7 enot</w:t>
            </w:r>
          </w:p>
        </w:tc>
        <w:tc>
          <w:tcPr>
            <w:tcW w:w="3288" w:type="dxa"/>
          </w:tcPr>
          <w:p w14:paraId="67FE9020" w14:textId="77777777" w:rsidR="000679CD" w:rsidRDefault="00D72931">
            <w:pPr>
              <w:spacing w:after="40"/>
            </w:pPr>
            <w:r>
              <w:rPr>
                <w:sz w:val="18"/>
              </w:rPr>
              <w:t>avtobusi 5 enot; inštalacija 7 enot</w:t>
            </w:r>
          </w:p>
        </w:tc>
      </w:tr>
      <w:tr w:rsidR="000679CD" w14:paraId="4EAA3A1A" w14:textId="77777777">
        <w:tc>
          <w:tcPr>
            <w:tcW w:w="2608" w:type="dxa"/>
          </w:tcPr>
          <w:p w14:paraId="1B1CCF64" w14:textId="77777777" w:rsidR="000679CD" w:rsidRDefault="00D72931">
            <w:pPr>
              <w:spacing w:after="40"/>
            </w:pPr>
            <w:r>
              <w:rPr>
                <w:sz w:val="18"/>
              </w:rPr>
              <w:t>Strojna oprema B29</w:t>
            </w:r>
          </w:p>
        </w:tc>
        <w:tc>
          <w:tcPr>
            <w:tcW w:w="3175" w:type="dxa"/>
          </w:tcPr>
          <w:p w14:paraId="3B4CE487" w14:textId="77777777" w:rsidR="000679CD" w:rsidRDefault="00D72931">
            <w:pPr>
              <w:spacing w:after="40"/>
            </w:pPr>
            <w:r>
              <w:rPr>
                <w:sz w:val="18"/>
              </w:rPr>
              <w:t>razmak diod vsaj 1,5</w:t>
            </w:r>
          </w:p>
        </w:tc>
        <w:tc>
          <w:tcPr>
            <w:tcW w:w="3288" w:type="dxa"/>
          </w:tcPr>
          <w:p w14:paraId="0FE7E789" w14:textId="77777777" w:rsidR="000679CD" w:rsidRDefault="00D72931">
            <w:pPr>
              <w:spacing w:after="40"/>
            </w:pPr>
            <w:r>
              <w:rPr>
                <w:sz w:val="18"/>
              </w:rPr>
              <w:t>razmak diod največ 1,5 mm</w:t>
            </w:r>
          </w:p>
        </w:tc>
      </w:tr>
      <w:tr w:rsidR="000679CD" w14:paraId="7A8591A7" w14:textId="77777777">
        <w:tc>
          <w:tcPr>
            <w:tcW w:w="2608" w:type="dxa"/>
          </w:tcPr>
          <w:p w14:paraId="7383CE49" w14:textId="77777777" w:rsidR="000679CD" w:rsidRDefault="00D72931">
            <w:pPr>
              <w:spacing w:after="40"/>
            </w:pPr>
            <w:r>
              <w:rPr>
                <w:sz w:val="18"/>
              </w:rPr>
              <w:t>Strojna oprema A31</w:t>
            </w:r>
          </w:p>
        </w:tc>
        <w:tc>
          <w:tcPr>
            <w:tcW w:w="3175" w:type="dxa"/>
          </w:tcPr>
          <w:p w14:paraId="228DB45E" w14:textId="77777777" w:rsidR="000679CD" w:rsidRDefault="00D72931">
            <w:pPr>
              <w:spacing w:after="40"/>
            </w:pPr>
            <w:r>
              <w:rPr>
                <w:sz w:val="18"/>
              </w:rPr>
              <w:t>opomba brez sklica na video steno</w:t>
            </w:r>
          </w:p>
        </w:tc>
        <w:tc>
          <w:tcPr>
            <w:tcW w:w="3288" w:type="dxa"/>
          </w:tcPr>
          <w:p w14:paraId="314D38B7" w14:textId="77777777" w:rsidR="000679CD" w:rsidRDefault="00D72931">
            <w:pPr>
              <w:spacing w:after="40"/>
            </w:pPr>
            <w:r>
              <w:rPr>
                <w:sz w:val="18"/>
              </w:rPr>
              <w:t>sklic na PRILOGO 4 TS</w:t>
            </w:r>
          </w:p>
        </w:tc>
      </w:tr>
      <w:tr w:rsidR="000679CD" w14:paraId="1B78AA0C" w14:textId="77777777">
        <w:tc>
          <w:tcPr>
            <w:tcW w:w="2608" w:type="dxa"/>
          </w:tcPr>
          <w:p w14:paraId="7131B750" w14:textId="77777777" w:rsidR="000679CD" w:rsidRDefault="00D72931">
            <w:pPr>
              <w:spacing w:after="40"/>
            </w:pPr>
            <w:r>
              <w:rPr>
                <w:sz w:val="18"/>
              </w:rPr>
              <w:t>Podatkovni center A23, B5–C7</w:t>
            </w:r>
          </w:p>
        </w:tc>
        <w:tc>
          <w:tcPr>
            <w:tcW w:w="3175" w:type="dxa"/>
          </w:tcPr>
          <w:p w14:paraId="1B527DD0" w14:textId="77777777" w:rsidR="000679CD" w:rsidRDefault="00D72931">
            <w:pPr>
              <w:spacing w:after="40"/>
            </w:pPr>
            <w:r>
              <w:rPr>
                <w:sz w:val="18"/>
              </w:rPr>
              <w:t>3 strežniki, 2,5 kW, 1 omara, PUE 1,5</w:t>
            </w:r>
          </w:p>
        </w:tc>
        <w:tc>
          <w:tcPr>
            <w:tcW w:w="3288" w:type="dxa"/>
          </w:tcPr>
          <w:p w14:paraId="46B150E1" w14:textId="77777777" w:rsidR="000679CD" w:rsidRDefault="00D72931">
            <w:pPr>
              <w:spacing w:after="40"/>
            </w:pPr>
            <w:r>
              <w:rPr>
                <w:sz w:val="18"/>
              </w:rPr>
              <w:t>15 strežnikov v 4 gručah, 6,5–8 kW (računsko 7,25 kW), 2 omari (rezerva za razširitev na 27 strežnikov), PUE 1,4</w:t>
            </w:r>
          </w:p>
        </w:tc>
      </w:tr>
      <w:tr w:rsidR="000679CD" w14:paraId="605794F6" w14:textId="77777777">
        <w:tc>
          <w:tcPr>
            <w:tcW w:w="2608" w:type="dxa"/>
          </w:tcPr>
          <w:p w14:paraId="7F204DD2" w14:textId="77777777" w:rsidR="000679CD" w:rsidRDefault="00D72931">
            <w:pPr>
              <w:spacing w:after="40"/>
            </w:pPr>
            <w:r>
              <w:rPr>
                <w:sz w:val="18"/>
              </w:rPr>
              <w:t>Ocena Stroškov A10</w:t>
            </w:r>
          </w:p>
        </w:tc>
        <w:tc>
          <w:tcPr>
            <w:tcW w:w="3175" w:type="dxa"/>
          </w:tcPr>
          <w:p w14:paraId="15566BBA" w14:textId="77777777" w:rsidR="000679CD" w:rsidRDefault="00D72931">
            <w:pPr>
              <w:spacing w:after="40"/>
            </w:pPr>
            <w:r>
              <w:rPr>
                <w:sz w:val="18"/>
              </w:rPr>
              <w:t>SKUPNA … BREZ DDV (formula =B8+B9)</w:t>
            </w:r>
          </w:p>
        </w:tc>
        <w:tc>
          <w:tcPr>
            <w:tcW w:w="3288" w:type="dxa"/>
          </w:tcPr>
          <w:p w14:paraId="2F6F6A8E" w14:textId="77777777" w:rsidR="000679CD" w:rsidRDefault="00D72931">
            <w:pPr>
              <w:spacing w:after="40"/>
            </w:pPr>
            <w:r>
              <w:rPr>
                <w:sz w:val="18"/>
              </w:rPr>
              <w:t>SKUPNA … Z DDV</w:t>
            </w:r>
          </w:p>
        </w:tc>
      </w:tr>
      <w:tr w:rsidR="000679CD" w14:paraId="677F3778" w14:textId="77777777">
        <w:tc>
          <w:tcPr>
            <w:tcW w:w="2608" w:type="dxa"/>
          </w:tcPr>
          <w:p w14:paraId="1AFA973B" w14:textId="77777777" w:rsidR="000679CD" w:rsidRDefault="00D72931">
            <w:pPr>
              <w:spacing w:after="40"/>
            </w:pPr>
            <w:r>
              <w:rPr>
                <w:sz w:val="18"/>
              </w:rPr>
              <w:t>Programska oprema A18</w:t>
            </w:r>
          </w:p>
        </w:tc>
        <w:tc>
          <w:tcPr>
            <w:tcW w:w="3175" w:type="dxa"/>
          </w:tcPr>
          <w:p w14:paraId="1A88818F" w14:textId="77777777" w:rsidR="000679CD" w:rsidRDefault="00D72931">
            <w:pPr>
              <w:spacing w:after="40"/>
            </w:pPr>
            <w:r>
              <w:rPr>
                <w:sz w:val="18"/>
              </w:rPr>
              <w:t>Adapter TLC</w:t>
            </w:r>
          </w:p>
        </w:tc>
        <w:tc>
          <w:tcPr>
            <w:tcW w:w="3288" w:type="dxa"/>
          </w:tcPr>
          <w:p w14:paraId="01DF1D99" w14:textId="77777777" w:rsidR="000679CD" w:rsidRDefault="00D72931">
            <w:pPr>
              <w:spacing w:after="40"/>
            </w:pPr>
            <w:r>
              <w:rPr>
                <w:sz w:val="18"/>
              </w:rPr>
              <w:t>Adapter za krmilnik semaforja</w:t>
            </w:r>
          </w:p>
        </w:tc>
      </w:tr>
    </w:tbl>
    <w:p w14:paraId="167FDBFA" w14:textId="77777777" w:rsidR="000679CD" w:rsidRDefault="000679CD">
      <w:pPr>
        <w:spacing w:after="40"/>
      </w:pPr>
    </w:p>
    <w:p w14:paraId="4226C715" w14:textId="77777777" w:rsidR="000679CD" w:rsidRDefault="00D72931">
      <w:r>
        <w:rPr>
          <w:color w:val="595959"/>
          <w:sz w:val="18"/>
        </w:rPr>
        <w:t>Dve omari: 15 strežnikov zasede pribl. 27–30 U, vendar razmestitev po TS predvideva razširitev na 27 strežnikov (gruča 12, koordinatorji 7, baza 5), kar s pripadajočo omrežno opremo zasede pribl. 41 U in v eni omari 42U ni izvedljivo.</w:t>
      </w:r>
    </w:p>
    <w:p w14:paraId="64B0527C" w14:textId="77777777" w:rsidR="000679CD" w:rsidRDefault="00D72931">
      <w:pPr>
        <w:spacing w:before="240" w:after="100"/>
      </w:pPr>
      <w:r>
        <w:rPr>
          <w:b/>
          <w:color w:val="333333"/>
          <w:sz w:val="24"/>
        </w:rPr>
        <w:t>3a  Decimalna ločila in mere video stene</w:t>
      </w:r>
    </w:p>
    <w:p w14:paraId="5B59416D" w14:textId="77777777" w:rsidR="000679CD" w:rsidRDefault="00D72931">
      <w:r>
        <w:t xml:space="preserve">Pet vrednosti v zavihku »CUP Strojna oprema« je bilo zapisanih z decimalno piko, preostanek dokumenta pa uporablja vejico.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134"/>
        <w:gridCol w:w="3912"/>
        <w:gridCol w:w="4025"/>
      </w:tblGrid>
      <w:tr w:rsidR="000679CD" w14:paraId="638EFD16" w14:textId="77777777">
        <w:tc>
          <w:tcPr>
            <w:tcW w:w="1134" w:type="dxa"/>
            <w:shd w:val="clear" w:color="auto" w:fill="EFEFEF"/>
          </w:tcPr>
          <w:p w14:paraId="0A2FDF66" w14:textId="77777777" w:rsidR="000679CD" w:rsidRDefault="00D72931">
            <w:r>
              <w:rPr>
                <w:b/>
                <w:sz w:val="18"/>
              </w:rPr>
              <w:t>Celica</w:t>
            </w:r>
          </w:p>
        </w:tc>
        <w:tc>
          <w:tcPr>
            <w:tcW w:w="3912" w:type="dxa"/>
            <w:shd w:val="clear" w:color="auto" w:fill="EFEFEF"/>
          </w:tcPr>
          <w:p w14:paraId="6999F5A3" w14:textId="77777777" w:rsidR="000679CD" w:rsidRDefault="00D72931">
            <w:r>
              <w:rPr>
                <w:b/>
                <w:sz w:val="18"/>
              </w:rPr>
              <w:t>Prej</w:t>
            </w:r>
          </w:p>
        </w:tc>
        <w:tc>
          <w:tcPr>
            <w:tcW w:w="4025" w:type="dxa"/>
            <w:shd w:val="clear" w:color="auto" w:fill="EFEFEF"/>
          </w:tcPr>
          <w:p w14:paraId="52716726" w14:textId="77777777" w:rsidR="000679CD" w:rsidRDefault="00D72931">
            <w:r>
              <w:rPr>
                <w:b/>
                <w:sz w:val="18"/>
              </w:rPr>
              <w:t>Zdaj</w:t>
            </w:r>
          </w:p>
        </w:tc>
      </w:tr>
      <w:tr w:rsidR="000679CD" w14:paraId="46734802" w14:textId="77777777">
        <w:tc>
          <w:tcPr>
            <w:tcW w:w="1134" w:type="dxa"/>
          </w:tcPr>
          <w:p w14:paraId="7F901E7D" w14:textId="77777777" w:rsidR="000679CD" w:rsidRDefault="00D72931">
            <w:pPr>
              <w:spacing w:after="40"/>
            </w:pPr>
            <w:r>
              <w:rPr>
                <w:sz w:val="18"/>
              </w:rPr>
              <w:t>A36</w:t>
            </w:r>
          </w:p>
        </w:tc>
        <w:tc>
          <w:tcPr>
            <w:tcW w:w="3912" w:type="dxa"/>
          </w:tcPr>
          <w:p w14:paraId="56EE9805" w14:textId="77777777" w:rsidR="000679CD" w:rsidRDefault="00D72931">
            <w:pPr>
              <w:spacing w:after="40"/>
            </w:pPr>
            <w:r>
              <w:rPr>
                <w:sz w:val="18"/>
              </w:rPr>
              <w:t>2× 1.92 TB NVMe (RAID1) + 4× 7.68 TB SAS SSD</w:t>
            </w:r>
          </w:p>
        </w:tc>
        <w:tc>
          <w:tcPr>
            <w:tcW w:w="4025" w:type="dxa"/>
          </w:tcPr>
          <w:p w14:paraId="1A4AE657" w14:textId="77777777" w:rsidR="000679CD" w:rsidRDefault="00D72931">
            <w:pPr>
              <w:spacing w:after="40"/>
            </w:pPr>
            <w:r>
              <w:rPr>
                <w:sz w:val="18"/>
              </w:rPr>
              <w:t>2× 1,92 TB NVMe (RAID1) + 4× 7,68 TB SAS SSD</w:t>
            </w:r>
          </w:p>
        </w:tc>
      </w:tr>
      <w:tr w:rsidR="000679CD" w14:paraId="5D078FB6" w14:textId="77777777">
        <w:tc>
          <w:tcPr>
            <w:tcW w:w="1134" w:type="dxa"/>
          </w:tcPr>
          <w:p w14:paraId="4F9E5B9A" w14:textId="77777777" w:rsidR="000679CD" w:rsidRDefault="00D72931">
            <w:pPr>
              <w:spacing w:after="40"/>
            </w:pPr>
            <w:r>
              <w:rPr>
                <w:sz w:val="18"/>
              </w:rPr>
              <w:t>A54</w:t>
            </w:r>
          </w:p>
        </w:tc>
        <w:tc>
          <w:tcPr>
            <w:tcW w:w="3912" w:type="dxa"/>
          </w:tcPr>
          <w:p w14:paraId="092D0BD9" w14:textId="77777777" w:rsidR="000679CD" w:rsidRDefault="00D72931">
            <w:pPr>
              <w:spacing w:after="40"/>
            </w:pPr>
            <w:r>
              <w:rPr>
                <w:sz w:val="18"/>
              </w:rPr>
              <w:t>3.84 TB NVMe</w:t>
            </w:r>
          </w:p>
        </w:tc>
        <w:tc>
          <w:tcPr>
            <w:tcW w:w="4025" w:type="dxa"/>
          </w:tcPr>
          <w:p w14:paraId="202C42B3" w14:textId="77777777" w:rsidR="000679CD" w:rsidRDefault="00D72931">
            <w:pPr>
              <w:spacing w:after="40"/>
            </w:pPr>
            <w:r>
              <w:rPr>
                <w:sz w:val="18"/>
              </w:rPr>
              <w:t>3,84 TB NVMe</w:t>
            </w:r>
          </w:p>
        </w:tc>
      </w:tr>
      <w:tr w:rsidR="000679CD" w14:paraId="4252E6EC" w14:textId="77777777">
        <w:tc>
          <w:tcPr>
            <w:tcW w:w="1134" w:type="dxa"/>
          </w:tcPr>
          <w:p w14:paraId="06212C49" w14:textId="77777777" w:rsidR="000679CD" w:rsidRDefault="00D72931">
            <w:pPr>
              <w:spacing w:after="40"/>
            </w:pPr>
            <w:r>
              <w:rPr>
                <w:sz w:val="18"/>
              </w:rPr>
              <w:t>A62</w:t>
            </w:r>
          </w:p>
        </w:tc>
        <w:tc>
          <w:tcPr>
            <w:tcW w:w="3912" w:type="dxa"/>
          </w:tcPr>
          <w:p w14:paraId="41ACA6F7" w14:textId="77777777" w:rsidR="000679CD" w:rsidRDefault="00D72931">
            <w:pPr>
              <w:spacing w:after="40"/>
            </w:pPr>
            <w:r>
              <w:rPr>
                <w:sz w:val="18"/>
              </w:rPr>
              <w:t>8× 3.84 TB NVMe, HW RAID</w:t>
            </w:r>
          </w:p>
        </w:tc>
        <w:tc>
          <w:tcPr>
            <w:tcW w:w="4025" w:type="dxa"/>
          </w:tcPr>
          <w:p w14:paraId="178E1F49" w14:textId="77777777" w:rsidR="000679CD" w:rsidRDefault="00D72931">
            <w:pPr>
              <w:spacing w:after="40"/>
            </w:pPr>
            <w:r>
              <w:rPr>
                <w:sz w:val="18"/>
              </w:rPr>
              <w:t>8× 3,84 TB NVMe, HW RAID</w:t>
            </w:r>
          </w:p>
        </w:tc>
      </w:tr>
      <w:tr w:rsidR="000679CD" w14:paraId="61B2B203" w14:textId="77777777">
        <w:tc>
          <w:tcPr>
            <w:tcW w:w="1134" w:type="dxa"/>
          </w:tcPr>
          <w:p w14:paraId="0171B671" w14:textId="77777777" w:rsidR="000679CD" w:rsidRDefault="00D72931">
            <w:pPr>
              <w:spacing w:after="40"/>
            </w:pPr>
            <w:r>
              <w:rPr>
                <w:sz w:val="18"/>
              </w:rPr>
              <w:t>A29</w:t>
            </w:r>
          </w:p>
        </w:tc>
        <w:tc>
          <w:tcPr>
            <w:tcW w:w="3912" w:type="dxa"/>
          </w:tcPr>
          <w:p w14:paraId="0270C434" w14:textId="77777777" w:rsidR="000679CD" w:rsidRDefault="00D72931">
            <w:pPr>
              <w:spacing w:after="40"/>
            </w:pPr>
            <w:r>
              <w:rPr>
                <w:sz w:val="18"/>
              </w:rPr>
              <w:t>LED zaslon 16:9, 3m x 1,7m</w:t>
            </w:r>
          </w:p>
        </w:tc>
        <w:tc>
          <w:tcPr>
            <w:tcW w:w="4025" w:type="dxa"/>
          </w:tcPr>
          <w:p w14:paraId="3B23A661" w14:textId="77777777" w:rsidR="000679CD" w:rsidRDefault="00D72931">
            <w:pPr>
              <w:spacing w:after="40"/>
            </w:pPr>
            <w:r>
              <w:rPr>
                <w:sz w:val="18"/>
              </w:rPr>
              <w:t>LED zaslon 16:9, 3,0 m × 1,7 m</w:t>
            </w:r>
          </w:p>
        </w:tc>
      </w:tr>
      <w:tr w:rsidR="000679CD" w14:paraId="74F269FD" w14:textId="77777777">
        <w:tc>
          <w:tcPr>
            <w:tcW w:w="1134" w:type="dxa"/>
          </w:tcPr>
          <w:p w14:paraId="1F63F55C" w14:textId="77777777" w:rsidR="000679CD" w:rsidRDefault="00D72931">
            <w:pPr>
              <w:spacing w:after="40"/>
            </w:pPr>
            <w:r>
              <w:rPr>
                <w:sz w:val="18"/>
              </w:rPr>
              <w:t>B29</w:t>
            </w:r>
          </w:p>
        </w:tc>
        <w:tc>
          <w:tcPr>
            <w:tcW w:w="3912" w:type="dxa"/>
          </w:tcPr>
          <w:p w14:paraId="58C87CD9" w14:textId="77777777" w:rsidR="000679CD" w:rsidRPr="00D72931" w:rsidRDefault="00D72931">
            <w:pPr>
              <w:spacing w:after="40"/>
              <w:rPr>
                <w:lang w:val="de-DE"/>
              </w:rPr>
            </w:pPr>
            <w:proofErr w:type="spellStart"/>
            <w:r w:rsidRPr="00D72931">
              <w:rPr>
                <w:sz w:val="18"/>
                <w:lang w:val="de-DE"/>
              </w:rPr>
              <w:t>velikost</w:t>
            </w:r>
            <w:proofErr w:type="spellEnd"/>
            <w:r w:rsidRPr="00D72931">
              <w:rPr>
                <w:sz w:val="18"/>
                <w:lang w:val="de-DE"/>
              </w:rPr>
              <w:t xml:space="preserve"> </w:t>
            </w:r>
            <w:proofErr w:type="spellStart"/>
            <w:r w:rsidRPr="00D72931">
              <w:rPr>
                <w:sz w:val="18"/>
                <w:lang w:val="de-DE"/>
              </w:rPr>
              <w:t>zaslona</w:t>
            </w:r>
            <w:proofErr w:type="spellEnd"/>
            <w:r w:rsidRPr="00D72931">
              <w:rPr>
                <w:sz w:val="18"/>
                <w:lang w:val="de-DE"/>
              </w:rPr>
              <w:t xml:space="preserve"> 3m x 1.7m</w:t>
            </w:r>
          </w:p>
        </w:tc>
        <w:tc>
          <w:tcPr>
            <w:tcW w:w="4025" w:type="dxa"/>
          </w:tcPr>
          <w:p w14:paraId="1E6A740A" w14:textId="77777777" w:rsidR="000679CD" w:rsidRDefault="00D72931">
            <w:pPr>
              <w:spacing w:after="40"/>
            </w:pPr>
            <w:proofErr w:type="spellStart"/>
            <w:r>
              <w:rPr>
                <w:sz w:val="18"/>
              </w:rPr>
              <w:t>velikost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zaslona</w:t>
            </w:r>
            <w:proofErr w:type="spellEnd"/>
            <w:r>
              <w:rPr>
                <w:sz w:val="18"/>
              </w:rPr>
              <w:t xml:space="preserve"> 3,0 m × 1,7 m</w:t>
            </w:r>
          </w:p>
        </w:tc>
      </w:tr>
    </w:tbl>
    <w:p w14:paraId="12D8FE42" w14:textId="77777777" w:rsidR="000679CD" w:rsidRDefault="000679CD">
      <w:pPr>
        <w:spacing w:after="40"/>
      </w:pPr>
    </w:p>
    <w:p w14:paraId="299EDA75" w14:textId="77777777" w:rsidR="000679CD" w:rsidRPr="00D72931" w:rsidRDefault="00D72931">
      <w:pPr>
        <w:rPr>
          <w:lang w:val="de-DE"/>
        </w:rPr>
      </w:pPr>
      <w:proofErr w:type="spellStart"/>
      <w:r w:rsidRPr="00D72931">
        <w:rPr>
          <w:color w:val="595959"/>
          <w:sz w:val="18"/>
          <w:lang w:val="de-DE"/>
        </w:rPr>
        <w:t>Mere</w:t>
      </w:r>
      <w:proofErr w:type="spellEnd"/>
      <w:r w:rsidRPr="00D72931">
        <w:rPr>
          <w:color w:val="595959"/>
          <w:sz w:val="18"/>
          <w:lang w:val="de-DE"/>
        </w:rPr>
        <w:t xml:space="preserve"> </w:t>
      </w:r>
      <w:proofErr w:type="spellStart"/>
      <w:r w:rsidRPr="00D72931">
        <w:rPr>
          <w:color w:val="595959"/>
          <w:sz w:val="18"/>
          <w:lang w:val="de-DE"/>
        </w:rPr>
        <w:t>video</w:t>
      </w:r>
      <w:proofErr w:type="spellEnd"/>
      <w:r w:rsidRPr="00D72931">
        <w:rPr>
          <w:color w:val="595959"/>
          <w:sz w:val="18"/>
          <w:lang w:val="de-DE"/>
        </w:rPr>
        <w:t xml:space="preserve"> </w:t>
      </w:r>
      <w:proofErr w:type="spellStart"/>
      <w:r w:rsidRPr="00D72931">
        <w:rPr>
          <w:color w:val="595959"/>
          <w:sz w:val="18"/>
          <w:lang w:val="de-DE"/>
        </w:rPr>
        <w:t>stene</w:t>
      </w:r>
      <w:proofErr w:type="spellEnd"/>
      <w:r w:rsidRPr="00D72931">
        <w:rPr>
          <w:color w:val="595959"/>
          <w:sz w:val="18"/>
          <w:lang w:val="de-DE"/>
        </w:rPr>
        <w:t xml:space="preserve"> so </w:t>
      </w:r>
      <w:proofErr w:type="spellStart"/>
      <w:r w:rsidRPr="00D72931">
        <w:rPr>
          <w:color w:val="595959"/>
          <w:sz w:val="18"/>
          <w:lang w:val="de-DE"/>
        </w:rPr>
        <w:t>zdaj</w:t>
      </w:r>
      <w:proofErr w:type="spellEnd"/>
      <w:r w:rsidRPr="00D72931">
        <w:rPr>
          <w:color w:val="595959"/>
          <w:sz w:val="18"/>
          <w:lang w:val="de-DE"/>
        </w:rPr>
        <w:t xml:space="preserve"> </w:t>
      </w:r>
      <w:proofErr w:type="spellStart"/>
      <w:r w:rsidRPr="00D72931">
        <w:rPr>
          <w:color w:val="595959"/>
          <w:sz w:val="18"/>
          <w:lang w:val="de-DE"/>
        </w:rPr>
        <w:t>zapisane</w:t>
      </w:r>
      <w:proofErr w:type="spellEnd"/>
      <w:r w:rsidRPr="00D72931">
        <w:rPr>
          <w:color w:val="595959"/>
          <w:sz w:val="18"/>
          <w:lang w:val="de-DE"/>
        </w:rPr>
        <w:t xml:space="preserve"> </w:t>
      </w:r>
      <w:proofErr w:type="spellStart"/>
      <w:r w:rsidRPr="00D72931">
        <w:rPr>
          <w:color w:val="595959"/>
          <w:sz w:val="18"/>
          <w:lang w:val="de-DE"/>
        </w:rPr>
        <w:t>enako</w:t>
      </w:r>
      <w:proofErr w:type="spellEnd"/>
      <w:r w:rsidRPr="00D72931">
        <w:rPr>
          <w:color w:val="595959"/>
          <w:sz w:val="18"/>
          <w:lang w:val="de-DE"/>
        </w:rPr>
        <w:t xml:space="preserve"> </w:t>
      </w:r>
      <w:proofErr w:type="spellStart"/>
      <w:r w:rsidRPr="00D72931">
        <w:rPr>
          <w:color w:val="595959"/>
          <w:sz w:val="18"/>
          <w:lang w:val="de-DE"/>
        </w:rPr>
        <w:t>kot</w:t>
      </w:r>
      <w:proofErr w:type="spellEnd"/>
      <w:r w:rsidRPr="00D72931">
        <w:rPr>
          <w:color w:val="595959"/>
          <w:sz w:val="18"/>
          <w:lang w:val="de-DE"/>
        </w:rPr>
        <w:t xml:space="preserve"> v </w:t>
      </w:r>
      <w:proofErr w:type="spellStart"/>
      <w:r w:rsidRPr="00D72931">
        <w:rPr>
          <w:color w:val="595959"/>
          <w:sz w:val="18"/>
          <w:lang w:val="de-DE"/>
        </w:rPr>
        <w:t>tehnični</w:t>
      </w:r>
      <w:proofErr w:type="spellEnd"/>
      <w:r w:rsidRPr="00D72931">
        <w:rPr>
          <w:color w:val="595959"/>
          <w:sz w:val="18"/>
          <w:lang w:val="de-DE"/>
        </w:rPr>
        <w:t xml:space="preserve"> </w:t>
      </w:r>
      <w:proofErr w:type="spellStart"/>
      <w:r w:rsidRPr="00D72931">
        <w:rPr>
          <w:color w:val="595959"/>
          <w:sz w:val="18"/>
          <w:lang w:val="de-DE"/>
        </w:rPr>
        <w:t>specifikaciji</w:t>
      </w:r>
      <w:proofErr w:type="spellEnd"/>
      <w:r w:rsidRPr="00D72931">
        <w:rPr>
          <w:color w:val="595959"/>
          <w:sz w:val="18"/>
          <w:lang w:val="de-DE"/>
        </w:rPr>
        <w:t xml:space="preserve"> (</w:t>
      </w:r>
      <w:proofErr w:type="spellStart"/>
      <w:r w:rsidRPr="00D72931">
        <w:rPr>
          <w:color w:val="595959"/>
          <w:sz w:val="18"/>
          <w:lang w:val="de-DE"/>
        </w:rPr>
        <w:t>poglavje</w:t>
      </w:r>
      <w:proofErr w:type="spellEnd"/>
      <w:r w:rsidRPr="00D72931">
        <w:rPr>
          <w:color w:val="595959"/>
          <w:sz w:val="18"/>
          <w:lang w:val="de-DE"/>
        </w:rPr>
        <w:t xml:space="preserve"> 9.1.4). </w:t>
      </w:r>
    </w:p>
    <w:p w14:paraId="4E2F81FC" w14:textId="77777777" w:rsidR="000679CD" w:rsidRPr="00D72931" w:rsidRDefault="00D72931">
      <w:pPr>
        <w:spacing w:before="240" w:after="100"/>
        <w:rPr>
          <w:lang w:val="de-DE"/>
        </w:rPr>
      </w:pPr>
      <w:r w:rsidRPr="00D72931">
        <w:rPr>
          <w:b/>
          <w:color w:val="333333"/>
          <w:sz w:val="24"/>
          <w:lang w:val="de-DE"/>
        </w:rPr>
        <w:t>3</w:t>
      </w:r>
      <w:proofErr w:type="gramStart"/>
      <w:r w:rsidRPr="00D72931">
        <w:rPr>
          <w:b/>
          <w:color w:val="333333"/>
          <w:sz w:val="24"/>
          <w:lang w:val="de-DE"/>
        </w:rPr>
        <w:t xml:space="preserve">b  </w:t>
      </w:r>
      <w:proofErr w:type="spellStart"/>
      <w:r w:rsidRPr="00D72931">
        <w:rPr>
          <w:b/>
          <w:color w:val="333333"/>
          <w:sz w:val="24"/>
          <w:lang w:val="de-DE"/>
        </w:rPr>
        <w:t>Odstranjene</w:t>
      </w:r>
      <w:proofErr w:type="spellEnd"/>
      <w:proofErr w:type="gramEnd"/>
      <w:r w:rsidRPr="00D72931">
        <w:rPr>
          <w:b/>
          <w:color w:val="333333"/>
          <w:sz w:val="24"/>
          <w:lang w:val="de-DE"/>
        </w:rPr>
        <w:t xml:space="preserve"> </w:t>
      </w:r>
      <w:proofErr w:type="spellStart"/>
      <w:r w:rsidRPr="00D72931">
        <w:rPr>
          <w:b/>
          <w:color w:val="333333"/>
          <w:sz w:val="24"/>
          <w:lang w:val="de-DE"/>
        </w:rPr>
        <w:t>oznake</w:t>
      </w:r>
      <w:proofErr w:type="spellEnd"/>
      <w:r w:rsidRPr="00D72931">
        <w:rPr>
          <w:b/>
          <w:color w:val="333333"/>
          <w:sz w:val="24"/>
          <w:lang w:val="de-DE"/>
        </w:rPr>
        <w:t xml:space="preserve"> SKUPAJ</w:t>
      </w:r>
    </w:p>
    <w:p w14:paraId="0F9A8554" w14:textId="77777777" w:rsidR="000679CD" w:rsidRPr="00D72931" w:rsidRDefault="00D72931">
      <w:pPr>
        <w:rPr>
          <w:lang w:val="de-DE"/>
        </w:rPr>
      </w:pPr>
      <w:proofErr w:type="spellStart"/>
      <w:r w:rsidRPr="00D72931">
        <w:rPr>
          <w:lang w:val="de-DE"/>
        </w:rPr>
        <w:t>Ponudnik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vpiše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stroške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samo</w:t>
      </w:r>
      <w:proofErr w:type="spellEnd"/>
      <w:r w:rsidRPr="00D72931">
        <w:rPr>
          <w:lang w:val="de-DE"/>
        </w:rPr>
        <w:t xml:space="preserve"> v </w:t>
      </w:r>
      <w:proofErr w:type="spellStart"/>
      <w:r w:rsidRPr="00D72931">
        <w:rPr>
          <w:lang w:val="de-DE"/>
        </w:rPr>
        <w:t>zavihek</w:t>
      </w:r>
      <w:proofErr w:type="spellEnd"/>
      <w:r w:rsidRPr="00D72931">
        <w:rPr>
          <w:lang w:val="de-DE"/>
        </w:rPr>
        <w:t xml:space="preserve"> »</w:t>
      </w:r>
      <w:proofErr w:type="spellStart"/>
      <w:r w:rsidRPr="00D72931">
        <w:rPr>
          <w:lang w:val="de-DE"/>
        </w:rPr>
        <w:t>Ocena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Stroškov</w:t>
      </w:r>
      <w:proofErr w:type="spellEnd"/>
      <w:r w:rsidRPr="00D72931">
        <w:rPr>
          <w:lang w:val="de-DE"/>
        </w:rPr>
        <w:t xml:space="preserve">«. </w:t>
      </w:r>
      <w:proofErr w:type="spellStart"/>
      <w:r w:rsidRPr="00D72931">
        <w:rPr>
          <w:lang w:val="de-DE"/>
        </w:rPr>
        <w:t>Podrobni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zavihki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nimajo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stolpca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za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ceno</w:t>
      </w:r>
      <w:proofErr w:type="spellEnd"/>
      <w:r w:rsidRPr="00D72931">
        <w:rPr>
          <w:lang w:val="de-DE"/>
        </w:rPr>
        <w:t xml:space="preserve">, </w:t>
      </w:r>
      <w:proofErr w:type="spellStart"/>
      <w:r w:rsidRPr="00D72931">
        <w:rPr>
          <w:lang w:val="de-DE"/>
        </w:rPr>
        <w:t>zato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oznake</w:t>
      </w:r>
      <w:proofErr w:type="spellEnd"/>
      <w:r w:rsidRPr="00D72931">
        <w:rPr>
          <w:lang w:val="de-DE"/>
        </w:rPr>
        <w:t xml:space="preserve"> SKUPAJ </w:t>
      </w:r>
      <w:proofErr w:type="spellStart"/>
      <w:r w:rsidRPr="00D72931">
        <w:rPr>
          <w:lang w:val="de-DE"/>
        </w:rPr>
        <w:t>niso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seštevale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ničesar</w:t>
      </w:r>
      <w:proofErr w:type="spellEnd"/>
      <w:r w:rsidR="00425FC4" w:rsidRPr="00D72931">
        <w:rPr>
          <w:lang w:val="de-DE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61"/>
        <w:gridCol w:w="1247"/>
        <w:gridCol w:w="4762"/>
      </w:tblGrid>
      <w:tr w:rsidR="000679CD" w14:paraId="124AE266" w14:textId="77777777">
        <w:tc>
          <w:tcPr>
            <w:tcW w:w="3061" w:type="dxa"/>
            <w:shd w:val="clear" w:color="auto" w:fill="EFEFEF"/>
          </w:tcPr>
          <w:p w14:paraId="35F9A6C2" w14:textId="77777777" w:rsidR="000679CD" w:rsidRDefault="00D72931">
            <w:proofErr w:type="spellStart"/>
            <w:r>
              <w:rPr>
                <w:b/>
                <w:sz w:val="18"/>
              </w:rPr>
              <w:t>Zavihek</w:t>
            </w:r>
            <w:proofErr w:type="spellEnd"/>
          </w:p>
        </w:tc>
        <w:tc>
          <w:tcPr>
            <w:tcW w:w="1247" w:type="dxa"/>
            <w:shd w:val="clear" w:color="auto" w:fill="EFEFEF"/>
          </w:tcPr>
          <w:p w14:paraId="457F1FA4" w14:textId="77777777" w:rsidR="000679CD" w:rsidRDefault="00D72931">
            <w:r>
              <w:rPr>
                <w:b/>
                <w:sz w:val="18"/>
              </w:rPr>
              <w:t>Celica</w:t>
            </w:r>
          </w:p>
        </w:tc>
        <w:tc>
          <w:tcPr>
            <w:tcW w:w="4762" w:type="dxa"/>
            <w:shd w:val="clear" w:color="auto" w:fill="EFEFEF"/>
          </w:tcPr>
          <w:p w14:paraId="38EDB523" w14:textId="77777777" w:rsidR="000679CD" w:rsidRDefault="00D72931">
            <w:r>
              <w:rPr>
                <w:b/>
                <w:sz w:val="18"/>
              </w:rPr>
              <w:t>Odstranjeno besedilo</w:t>
            </w:r>
          </w:p>
        </w:tc>
      </w:tr>
      <w:tr w:rsidR="000679CD" w14:paraId="03DB532C" w14:textId="77777777">
        <w:tc>
          <w:tcPr>
            <w:tcW w:w="3061" w:type="dxa"/>
          </w:tcPr>
          <w:p w14:paraId="5DDC1EFF" w14:textId="77777777" w:rsidR="000679CD" w:rsidRDefault="00D72931">
            <w:pPr>
              <w:spacing w:after="40"/>
            </w:pPr>
            <w:r>
              <w:rPr>
                <w:sz w:val="18"/>
              </w:rPr>
              <w:t>Popis križišč</w:t>
            </w:r>
          </w:p>
        </w:tc>
        <w:tc>
          <w:tcPr>
            <w:tcW w:w="1247" w:type="dxa"/>
          </w:tcPr>
          <w:p w14:paraId="609E0276" w14:textId="77777777" w:rsidR="000679CD" w:rsidRDefault="00D72931">
            <w:pPr>
              <w:spacing w:after="40"/>
            </w:pPr>
            <w:r>
              <w:rPr>
                <w:sz w:val="18"/>
              </w:rPr>
              <w:t>B14</w:t>
            </w:r>
          </w:p>
        </w:tc>
        <w:tc>
          <w:tcPr>
            <w:tcW w:w="4762" w:type="dxa"/>
          </w:tcPr>
          <w:p w14:paraId="28D1634D" w14:textId="77777777" w:rsidR="000679CD" w:rsidRDefault="00D72931">
            <w:pPr>
              <w:spacing w:after="40"/>
            </w:pPr>
            <w:r>
              <w:rPr>
                <w:sz w:val="18"/>
              </w:rPr>
              <w:t>SKUPAJ (EUR brez DDV)</w:t>
            </w:r>
          </w:p>
        </w:tc>
      </w:tr>
      <w:tr w:rsidR="000679CD" w14:paraId="25DD52E0" w14:textId="77777777">
        <w:tc>
          <w:tcPr>
            <w:tcW w:w="3061" w:type="dxa"/>
          </w:tcPr>
          <w:p w14:paraId="10127C6E" w14:textId="77777777" w:rsidR="000679CD" w:rsidRDefault="00D72931">
            <w:pPr>
              <w:spacing w:after="40"/>
            </w:pPr>
            <w:r>
              <w:rPr>
                <w:sz w:val="18"/>
              </w:rPr>
              <w:t>CUP Strojna oprema</w:t>
            </w:r>
          </w:p>
        </w:tc>
        <w:tc>
          <w:tcPr>
            <w:tcW w:w="1247" w:type="dxa"/>
          </w:tcPr>
          <w:p w14:paraId="303C3957" w14:textId="77777777" w:rsidR="000679CD" w:rsidRDefault="00D72931">
            <w:pPr>
              <w:spacing w:after="40"/>
            </w:pPr>
            <w:r>
              <w:rPr>
                <w:sz w:val="18"/>
              </w:rPr>
              <w:t>A10</w:t>
            </w:r>
          </w:p>
        </w:tc>
        <w:tc>
          <w:tcPr>
            <w:tcW w:w="4762" w:type="dxa"/>
          </w:tcPr>
          <w:p w14:paraId="11708CFC" w14:textId="77777777" w:rsidR="000679CD" w:rsidRDefault="00D72931">
            <w:pPr>
              <w:spacing w:after="40"/>
            </w:pPr>
            <w:r>
              <w:rPr>
                <w:sz w:val="18"/>
              </w:rPr>
              <w:t>SKUPAJ</w:t>
            </w:r>
          </w:p>
        </w:tc>
      </w:tr>
      <w:tr w:rsidR="000679CD" w14:paraId="7CEAD1DB" w14:textId="77777777">
        <w:tc>
          <w:tcPr>
            <w:tcW w:w="3061" w:type="dxa"/>
          </w:tcPr>
          <w:p w14:paraId="36C11F1C" w14:textId="77777777" w:rsidR="000679CD" w:rsidRDefault="00D72931">
            <w:pPr>
              <w:spacing w:after="40"/>
            </w:pPr>
            <w:r>
              <w:rPr>
                <w:sz w:val="18"/>
              </w:rPr>
              <w:t>CUP Strojna oprema</w:t>
            </w:r>
          </w:p>
        </w:tc>
        <w:tc>
          <w:tcPr>
            <w:tcW w:w="1247" w:type="dxa"/>
          </w:tcPr>
          <w:p w14:paraId="29D356CE" w14:textId="77777777" w:rsidR="000679CD" w:rsidRDefault="00D72931">
            <w:pPr>
              <w:spacing w:after="40"/>
            </w:pPr>
            <w:r>
              <w:rPr>
                <w:sz w:val="18"/>
              </w:rPr>
              <w:t>A18</w:t>
            </w:r>
          </w:p>
        </w:tc>
        <w:tc>
          <w:tcPr>
            <w:tcW w:w="4762" w:type="dxa"/>
          </w:tcPr>
          <w:p w14:paraId="2BB5EA50" w14:textId="77777777" w:rsidR="000679CD" w:rsidRDefault="00D72931">
            <w:pPr>
              <w:spacing w:after="40"/>
            </w:pPr>
            <w:r>
              <w:rPr>
                <w:sz w:val="18"/>
              </w:rPr>
              <w:t>SKUPAJ</w:t>
            </w:r>
          </w:p>
        </w:tc>
      </w:tr>
      <w:tr w:rsidR="000679CD" w14:paraId="62A53F9A" w14:textId="77777777">
        <w:tc>
          <w:tcPr>
            <w:tcW w:w="3061" w:type="dxa"/>
          </w:tcPr>
          <w:p w14:paraId="5781B3BF" w14:textId="77777777" w:rsidR="000679CD" w:rsidRDefault="00D72931">
            <w:pPr>
              <w:spacing w:after="40"/>
            </w:pPr>
            <w:r>
              <w:rPr>
                <w:sz w:val="18"/>
              </w:rPr>
              <w:t>CUP Strojna oprema</w:t>
            </w:r>
          </w:p>
        </w:tc>
        <w:tc>
          <w:tcPr>
            <w:tcW w:w="1247" w:type="dxa"/>
          </w:tcPr>
          <w:p w14:paraId="25D98386" w14:textId="77777777" w:rsidR="000679CD" w:rsidRDefault="00D72931">
            <w:pPr>
              <w:spacing w:after="40"/>
            </w:pPr>
            <w:r>
              <w:rPr>
                <w:sz w:val="18"/>
              </w:rPr>
              <w:t>A25</w:t>
            </w:r>
          </w:p>
        </w:tc>
        <w:tc>
          <w:tcPr>
            <w:tcW w:w="4762" w:type="dxa"/>
          </w:tcPr>
          <w:p w14:paraId="24977D0E" w14:textId="77777777" w:rsidR="000679CD" w:rsidRDefault="00D72931">
            <w:pPr>
              <w:spacing w:after="40"/>
            </w:pPr>
            <w:r>
              <w:rPr>
                <w:sz w:val="18"/>
              </w:rPr>
              <w:t>SKUPAJ NAJEM (4 mesece)</w:t>
            </w:r>
          </w:p>
        </w:tc>
      </w:tr>
      <w:tr w:rsidR="000679CD" w14:paraId="13F59494" w14:textId="77777777">
        <w:tc>
          <w:tcPr>
            <w:tcW w:w="3061" w:type="dxa"/>
          </w:tcPr>
          <w:p w14:paraId="7885D5A7" w14:textId="77777777" w:rsidR="000679CD" w:rsidRDefault="00D72931">
            <w:pPr>
              <w:spacing w:after="40"/>
            </w:pPr>
            <w:r>
              <w:rPr>
                <w:sz w:val="18"/>
              </w:rPr>
              <w:t>CUP Programska oprema</w:t>
            </w:r>
          </w:p>
        </w:tc>
        <w:tc>
          <w:tcPr>
            <w:tcW w:w="1247" w:type="dxa"/>
          </w:tcPr>
          <w:p w14:paraId="41625849" w14:textId="77777777" w:rsidR="000679CD" w:rsidRDefault="00D72931">
            <w:pPr>
              <w:spacing w:after="40"/>
            </w:pPr>
            <w:r>
              <w:rPr>
                <w:sz w:val="18"/>
              </w:rPr>
              <w:t>A14</w:t>
            </w:r>
          </w:p>
        </w:tc>
        <w:tc>
          <w:tcPr>
            <w:tcW w:w="4762" w:type="dxa"/>
          </w:tcPr>
          <w:p w14:paraId="74E1C2A8" w14:textId="77777777" w:rsidR="000679CD" w:rsidRDefault="00D72931">
            <w:pPr>
              <w:spacing w:after="40"/>
            </w:pPr>
            <w:r>
              <w:rPr>
                <w:sz w:val="18"/>
              </w:rPr>
              <w:t>SKUPAJ</w:t>
            </w:r>
          </w:p>
        </w:tc>
      </w:tr>
      <w:tr w:rsidR="000679CD" w14:paraId="7BD22034" w14:textId="77777777">
        <w:tc>
          <w:tcPr>
            <w:tcW w:w="3061" w:type="dxa"/>
          </w:tcPr>
          <w:p w14:paraId="4F51BAD2" w14:textId="77777777" w:rsidR="000679CD" w:rsidRDefault="00D72931">
            <w:pPr>
              <w:spacing w:after="40"/>
            </w:pPr>
            <w:r>
              <w:rPr>
                <w:sz w:val="18"/>
              </w:rPr>
              <w:t>CUP Programska oprema</w:t>
            </w:r>
          </w:p>
        </w:tc>
        <w:tc>
          <w:tcPr>
            <w:tcW w:w="1247" w:type="dxa"/>
          </w:tcPr>
          <w:p w14:paraId="0D78E7F4" w14:textId="77777777" w:rsidR="000679CD" w:rsidRDefault="00D72931">
            <w:pPr>
              <w:spacing w:after="40"/>
            </w:pPr>
            <w:r>
              <w:rPr>
                <w:sz w:val="18"/>
              </w:rPr>
              <w:t>A21</w:t>
            </w:r>
          </w:p>
        </w:tc>
        <w:tc>
          <w:tcPr>
            <w:tcW w:w="4762" w:type="dxa"/>
          </w:tcPr>
          <w:p w14:paraId="72673110" w14:textId="77777777" w:rsidR="000679CD" w:rsidRDefault="00D72931">
            <w:pPr>
              <w:spacing w:after="40"/>
            </w:pPr>
            <w:r>
              <w:rPr>
                <w:sz w:val="18"/>
              </w:rPr>
              <w:t>SKUPAJ</w:t>
            </w:r>
          </w:p>
        </w:tc>
      </w:tr>
    </w:tbl>
    <w:p w14:paraId="472A7296" w14:textId="77777777" w:rsidR="000679CD" w:rsidRDefault="000679CD">
      <w:pPr>
        <w:spacing w:after="40"/>
      </w:pPr>
    </w:p>
    <w:p w14:paraId="427ABC88" w14:textId="77777777" w:rsidR="000679CD" w:rsidRPr="00D72931" w:rsidRDefault="00D72931">
      <w:pPr>
        <w:spacing w:before="240" w:after="100"/>
        <w:rPr>
          <w:lang w:val="de-DE"/>
        </w:rPr>
      </w:pPr>
      <w:r w:rsidRPr="00D72931">
        <w:rPr>
          <w:b/>
          <w:color w:val="333333"/>
          <w:sz w:val="24"/>
          <w:lang w:val="de-DE"/>
        </w:rPr>
        <w:t>3</w:t>
      </w:r>
      <w:proofErr w:type="gramStart"/>
      <w:r w:rsidRPr="00D72931">
        <w:rPr>
          <w:b/>
          <w:color w:val="333333"/>
          <w:sz w:val="24"/>
          <w:lang w:val="de-DE"/>
        </w:rPr>
        <w:t xml:space="preserve">c  </w:t>
      </w:r>
      <w:proofErr w:type="spellStart"/>
      <w:r w:rsidRPr="00D72931">
        <w:rPr>
          <w:b/>
          <w:color w:val="333333"/>
          <w:sz w:val="24"/>
          <w:lang w:val="de-DE"/>
        </w:rPr>
        <w:t>Zakaj</w:t>
      </w:r>
      <w:proofErr w:type="spellEnd"/>
      <w:proofErr w:type="gramEnd"/>
      <w:r w:rsidRPr="00D72931">
        <w:rPr>
          <w:b/>
          <w:color w:val="333333"/>
          <w:sz w:val="24"/>
          <w:lang w:val="de-DE"/>
        </w:rPr>
        <w:t xml:space="preserve"> je </w:t>
      </w:r>
      <w:proofErr w:type="spellStart"/>
      <w:r w:rsidRPr="00D72931">
        <w:rPr>
          <w:b/>
          <w:color w:val="333333"/>
          <w:sz w:val="24"/>
          <w:lang w:val="de-DE"/>
        </w:rPr>
        <w:t>spodnja</w:t>
      </w:r>
      <w:proofErr w:type="spellEnd"/>
      <w:r w:rsidRPr="00D72931">
        <w:rPr>
          <w:b/>
          <w:color w:val="333333"/>
          <w:sz w:val="24"/>
          <w:lang w:val="de-DE"/>
        </w:rPr>
        <w:t xml:space="preserve"> </w:t>
      </w:r>
      <w:proofErr w:type="spellStart"/>
      <w:r w:rsidRPr="00D72931">
        <w:rPr>
          <w:b/>
          <w:color w:val="333333"/>
          <w:sz w:val="24"/>
          <w:lang w:val="de-DE"/>
        </w:rPr>
        <w:t>meja</w:t>
      </w:r>
      <w:proofErr w:type="spellEnd"/>
      <w:r w:rsidRPr="00D72931">
        <w:rPr>
          <w:b/>
          <w:color w:val="333333"/>
          <w:sz w:val="24"/>
          <w:lang w:val="de-DE"/>
        </w:rPr>
        <w:t xml:space="preserve"> 32 in ne 36 jeder</w:t>
      </w:r>
    </w:p>
    <w:p w14:paraId="799F97A7" w14:textId="77777777" w:rsidR="000679CD" w:rsidRPr="00D72931" w:rsidRDefault="00D72931">
      <w:pPr>
        <w:rPr>
          <w:lang w:val="de-DE"/>
        </w:rPr>
      </w:pPr>
      <w:proofErr w:type="spellStart"/>
      <w:r w:rsidRPr="00D72931">
        <w:rPr>
          <w:lang w:val="de-DE"/>
        </w:rPr>
        <w:t>Referenčna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konfiguracija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ima</w:t>
      </w:r>
      <w:proofErr w:type="spellEnd"/>
      <w:r w:rsidRPr="00D72931">
        <w:rPr>
          <w:lang w:val="de-DE"/>
        </w:rPr>
        <w:t xml:space="preserve"> 36 jeder. </w:t>
      </w:r>
      <w:proofErr w:type="spellStart"/>
      <w:r w:rsidRPr="00D72931">
        <w:rPr>
          <w:lang w:val="de-DE"/>
        </w:rPr>
        <w:t>Spodnja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meja</w:t>
      </w:r>
      <w:proofErr w:type="spellEnd"/>
      <w:r w:rsidRPr="00D72931">
        <w:rPr>
          <w:lang w:val="de-DE"/>
        </w:rPr>
        <w:t xml:space="preserve"> je </w:t>
      </w:r>
      <w:proofErr w:type="spellStart"/>
      <w:r w:rsidRPr="00D72931">
        <w:rPr>
          <w:lang w:val="de-DE"/>
        </w:rPr>
        <w:t>pri</w:t>
      </w:r>
      <w:proofErr w:type="spellEnd"/>
      <w:r w:rsidRPr="00D72931">
        <w:rPr>
          <w:lang w:val="de-DE"/>
        </w:rPr>
        <w:t xml:space="preserve"> 32 </w:t>
      </w:r>
      <w:proofErr w:type="spellStart"/>
      <w:r w:rsidRPr="00D72931">
        <w:rPr>
          <w:lang w:val="de-DE"/>
        </w:rPr>
        <w:t>jedrih</w:t>
      </w:r>
      <w:proofErr w:type="spellEnd"/>
      <w:r w:rsidRPr="00D72931">
        <w:rPr>
          <w:lang w:val="de-DE"/>
        </w:rPr>
        <w:t xml:space="preserve">, </w:t>
      </w:r>
      <w:proofErr w:type="spellStart"/>
      <w:r w:rsidRPr="00D72931">
        <w:rPr>
          <w:lang w:val="de-DE"/>
        </w:rPr>
        <w:t>ker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število</w:t>
      </w:r>
      <w:proofErr w:type="spellEnd"/>
      <w:r w:rsidRPr="00D72931">
        <w:rPr>
          <w:lang w:val="de-DE"/>
        </w:rPr>
        <w:t xml:space="preserve"> jeder </w:t>
      </w:r>
      <w:proofErr w:type="spellStart"/>
      <w:r w:rsidRPr="00D72931">
        <w:rPr>
          <w:lang w:val="de-DE"/>
        </w:rPr>
        <w:t>samo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po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sebi</w:t>
      </w:r>
      <w:proofErr w:type="spellEnd"/>
      <w:r w:rsidRPr="00D72931">
        <w:rPr>
          <w:lang w:val="de-DE"/>
        </w:rPr>
        <w:t xml:space="preserve"> ne </w:t>
      </w:r>
      <w:proofErr w:type="spellStart"/>
      <w:r w:rsidRPr="00D72931">
        <w:rPr>
          <w:lang w:val="de-DE"/>
        </w:rPr>
        <w:t>izraža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zmogljivosti</w:t>
      </w:r>
      <w:proofErr w:type="spellEnd"/>
      <w:r w:rsidRPr="00D72931">
        <w:rPr>
          <w:lang w:val="de-DE"/>
        </w:rPr>
        <w:t xml:space="preserve">. </w:t>
      </w:r>
      <w:proofErr w:type="spellStart"/>
      <w:r w:rsidRPr="00D72931">
        <w:rPr>
          <w:lang w:val="de-DE"/>
        </w:rPr>
        <w:t>Zavezujoče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merilo</w:t>
      </w:r>
      <w:proofErr w:type="spellEnd"/>
      <w:r w:rsidRPr="00D72931">
        <w:rPr>
          <w:lang w:val="de-DE"/>
        </w:rPr>
        <w:t xml:space="preserve"> je </w:t>
      </w:r>
      <w:proofErr w:type="spellStart"/>
      <w:r w:rsidRPr="00D72931">
        <w:rPr>
          <w:lang w:val="de-DE"/>
        </w:rPr>
        <w:t>PassMark</w:t>
      </w:r>
      <w:proofErr w:type="spellEnd"/>
      <w:r w:rsidRPr="00D72931">
        <w:rPr>
          <w:lang w:val="de-DE"/>
        </w:rPr>
        <w:t xml:space="preserve">, </w:t>
      </w:r>
      <w:proofErr w:type="spellStart"/>
      <w:r w:rsidRPr="00D72931">
        <w:rPr>
          <w:lang w:val="de-DE"/>
        </w:rPr>
        <w:t>zahteva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po</w:t>
      </w:r>
      <w:proofErr w:type="spellEnd"/>
      <w:r w:rsidRPr="00D72931">
        <w:rPr>
          <w:lang w:val="de-DE"/>
        </w:rPr>
        <w:t xml:space="preserve"> 32 </w:t>
      </w:r>
      <w:proofErr w:type="spellStart"/>
      <w:r w:rsidRPr="00D72931">
        <w:rPr>
          <w:lang w:val="de-DE"/>
        </w:rPr>
        <w:t>jedrih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pa</w:t>
      </w:r>
      <w:proofErr w:type="spellEnd"/>
      <w:r w:rsidRPr="00D72931">
        <w:rPr>
          <w:lang w:val="de-DE"/>
        </w:rPr>
        <w:t xml:space="preserve"> le </w:t>
      </w:r>
      <w:proofErr w:type="spellStart"/>
      <w:r w:rsidRPr="00D72931">
        <w:rPr>
          <w:lang w:val="de-DE"/>
        </w:rPr>
        <w:t>preprečuje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konfiguracije</w:t>
      </w:r>
      <w:proofErr w:type="spellEnd"/>
      <w:r w:rsidRPr="00D72931">
        <w:rPr>
          <w:lang w:val="de-DE"/>
        </w:rPr>
        <w:t xml:space="preserve"> z </w:t>
      </w:r>
      <w:proofErr w:type="spellStart"/>
      <w:r w:rsidRPr="00D72931">
        <w:rPr>
          <w:lang w:val="de-DE"/>
        </w:rPr>
        <w:t>zelo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malo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jedri</w:t>
      </w:r>
      <w:proofErr w:type="spellEnd"/>
      <w:r w:rsidRPr="00D72931">
        <w:rPr>
          <w:lang w:val="de-DE"/>
        </w:rPr>
        <w:t xml:space="preserve"> in </w:t>
      </w:r>
      <w:proofErr w:type="spellStart"/>
      <w:r w:rsidRPr="00D72931">
        <w:rPr>
          <w:lang w:val="de-DE"/>
        </w:rPr>
        <w:t>visokim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taktom</w:t>
      </w:r>
      <w:proofErr w:type="spellEnd"/>
      <w:r w:rsidRPr="00D72931">
        <w:rPr>
          <w:lang w:val="de-DE"/>
        </w:rPr>
        <w:t xml:space="preserve">. </w:t>
      </w:r>
      <w:proofErr w:type="spellStart"/>
      <w:r w:rsidRPr="00D72931">
        <w:rPr>
          <w:lang w:val="de-DE"/>
        </w:rPr>
        <w:t>Meja</w:t>
      </w:r>
      <w:proofErr w:type="spellEnd"/>
      <w:r w:rsidRPr="00D72931">
        <w:rPr>
          <w:lang w:val="de-DE"/>
        </w:rPr>
        <w:t xml:space="preserve"> 36 jeder bi </w:t>
      </w:r>
      <w:proofErr w:type="spellStart"/>
      <w:r w:rsidRPr="00D72931">
        <w:rPr>
          <w:lang w:val="de-DE"/>
        </w:rPr>
        <w:t>izključila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konfiguracije</w:t>
      </w:r>
      <w:proofErr w:type="spellEnd"/>
      <w:r w:rsidRPr="00D72931">
        <w:rPr>
          <w:lang w:val="de-DE"/>
        </w:rPr>
        <w:t xml:space="preserve">, </w:t>
      </w:r>
      <w:proofErr w:type="spellStart"/>
      <w:r w:rsidRPr="00D72931">
        <w:rPr>
          <w:lang w:val="de-DE"/>
        </w:rPr>
        <w:t>ki</w:t>
      </w:r>
      <w:proofErr w:type="spellEnd"/>
      <w:r w:rsidRPr="00D72931">
        <w:rPr>
          <w:lang w:val="de-DE"/>
        </w:rPr>
        <w:t xml:space="preserve"> so </w:t>
      </w:r>
      <w:proofErr w:type="spellStart"/>
      <w:r w:rsidRPr="00D72931">
        <w:rPr>
          <w:lang w:val="de-DE"/>
        </w:rPr>
        <w:t>od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referenčne</w:t>
      </w:r>
      <w:proofErr w:type="spellEnd"/>
      <w:r w:rsidRPr="00D72931">
        <w:rPr>
          <w:lang w:val="de-DE"/>
        </w:rPr>
        <w:t xml:space="preserve"> </w:t>
      </w:r>
      <w:proofErr w:type="spellStart"/>
      <w:r w:rsidRPr="00D72931">
        <w:rPr>
          <w:lang w:val="de-DE"/>
        </w:rPr>
        <w:t>zmogljivejše</w:t>
      </w:r>
      <w:proofErr w:type="spellEnd"/>
      <w:r w:rsidRPr="00D72931">
        <w:rPr>
          <w:lang w:val="de-DE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09"/>
        <w:gridCol w:w="1134"/>
        <w:gridCol w:w="1814"/>
        <w:gridCol w:w="1814"/>
      </w:tblGrid>
      <w:tr w:rsidR="000679CD" w14:paraId="6A3E64EE" w14:textId="77777777">
        <w:tc>
          <w:tcPr>
            <w:tcW w:w="4309" w:type="dxa"/>
            <w:shd w:val="clear" w:color="auto" w:fill="EFEFEF"/>
          </w:tcPr>
          <w:p w14:paraId="7A89D13C" w14:textId="77777777" w:rsidR="000679CD" w:rsidRDefault="00D72931">
            <w:proofErr w:type="spellStart"/>
            <w:r>
              <w:rPr>
                <w:b/>
                <w:sz w:val="18"/>
              </w:rPr>
              <w:t>Konfiguracija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na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vozlišče</w:t>
            </w:r>
            <w:proofErr w:type="spellEnd"/>
          </w:p>
        </w:tc>
        <w:tc>
          <w:tcPr>
            <w:tcW w:w="1134" w:type="dxa"/>
            <w:shd w:val="clear" w:color="auto" w:fill="EFEFEF"/>
          </w:tcPr>
          <w:p w14:paraId="142CD679" w14:textId="77777777" w:rsidR="000679CD" w:rsidRDefault="00D72931">
            <w:r>
              <w:rPr>
                <w:b/>
                <w:sz w:val="18"/>
              </w:rPr>
              <w:t>Jedra</w:t>
            </w:r>
          </w:p>
        </w:tc>
        <w:tc>
          <w:tcPr>
            <w:tcW w:w="1814" w:type="dxa"/>
            <w:shd w:val="clear" w:color="auto" w:fill="EFEFEF"/>
          </w:tcPr>
          <w:p w14:paraId="172C942F" w14:textId="77777777" w:rsidR="000679CD" w:rsidRDefault="00D72931">
            <w:r>
              <w:rPr>
                <w:b/>
                <w:sz w:val="18"/>
              </w:rPr>
              <w:t>PassMark</w:t>
            </w:r>
          </w:p>
        </w:tc>
        <w:tc>
          <w:tcPr>
            <w:tcW w:w="1814" w:type="dxa"/>
            <w:shd w:val="clear" w:color="auto" w:fill="EFEFEF"/>
          </w:tcPr>
          <w:p w14:paraId="243D99B4" w14:textId="77777777" w:rsidR="000679CD" w:rsidRDefault="00D72931">
            <w:r>
              <w:rPr>
                <w:b/>
                <w:sz w:val="18"/>
              </w:rPr>
              <w:t>Enonitno</w:t>
            </w:r>
          </w:p>
        </w:tc>
      </w:tr>
      <w:tr w:rsidR="000679CD" w14:paraId="5D7AB1A2" w14:textId="77777777">
        <w:tc>
          <w:tcPr>
            <w:tcW w:w="4309" w:type="dxa"/>
          </w:tcPr>
          <w:p w14:paraId="76B2F6CB" w14:textId="77777777" w:rsidR="000679CD" w:rsidRDefault="00D72931">
            <w:pPr>
              <w:spacing w:after="40"/>
            </w:pPr>
            <w:r>
              <w:rPr>
                <w:sz w:val="18"/>
              </w:rPr>
              <w:t>2× 18-jedrni procesor 3,0 GHz (referenca)</w:t>
            </w:r>
          </w:p>
        </w:tc>
        <w:tc>
          <w:tcPr>
            <w:tcW w:w="1134" w:type="dxa"/>
          </w:tcPr>
          <w:p w14:paraId="4AB2BF02" w14:textId="77777777" w:rsidR="000679CD" w:rsidRDefault="00D72931">
            <w:pPr>
              <w:spacing w:after="40"/>
            </w:pPr>
            <w:r>
              <w:rPr>
                <w:sz w:val="18"/>
              </w:rPr>
              <w:t>36</w:t>
            </w:r>
          </w:p>
        </w:tc>
        <w:tc>
          <w:tcPr>
            <w:tcW w:w="1814" w:type="dxa"/>
          </w:tcPr>
          <w:p w14:paraId="465693E8" w14:textId="77777777" w:rsidR="000679CD" w:rsidRDefault="00D72931">
            <w:pPr>
              <w:spacing w:after="40"/>
            </w:pPr>
            <w:r>
              <w:rPr>
                <w:sz w:val="18"/>
              </w:rPr>
              <w:t>64.359</w:t>
            </w:r>
          </w:p>
        </w:tc>
        <w:tc>
          <w:tcPr>
            <w:tcW w:w="1814" w:type="dxa"/>
          </w:tcPr>
          <w:p w14:paraId="0274FF81" w14:textId="77777777" w:rsidR="000679CD" w:rsidRDefault="00D72931">
            <w:pPr>
              <w:spacing w:after="40"/>
            </w:pPr>
            <w:r>
              <w:rPr>
                <w:sz w:val="18"/>
              </w:rPr>
              <w:t>2.496</w:t>
            </w:r>
          </w:p>
        </w:tc>
      </w:tr>
      <w:tr w:rsidR="000679CD" w14:paraId="3FF49AF0" w14:textId="77777777">
        <w:tc>
          <w:tcPr>
            <w:tcW w:w="4309" w:type="dxa"/>
          </w:tcPr>
          <w:p w14:paraId="46FD6F6B" w14:textId="77777777" w:rsidR="000679CD" w:rsidRDefault="00D72931">
            <w:pPr>
              <w:spacing w:after="40"/>
            </w:pPr>
            <w:r>
              <w:rPr>
                <w:sz w:val="18"/>
              </w:rPr>
              <w:t>2× 16-jedrni procesor 3,6 GHz (novejša generacija)</w:t>
            </w:r>
          </w:p>
        </w:tc>
        <w:tc>
          <w:tcPr>
            <w:tcW w:w="1134" w:type="dxa"/>
          </w:tcPr>
          <w:p w14:paraId="03A82501" w14:textId="77777777" w:rsidR="000679CD" w:rsidRDefault="00D72931">
            <w:pPr>
              <w:spacing w:after="40"/>
            </w:pPr>
            <w:r>
              <w:rPr>
                <w:sz w:val="18"/>
              </w:rPr>
              <w:t>32</w:t>
            </w:r>
          </w:p>
        </w:tc>
        <w:tc>
          <w:tcPr>
            <w:tcW w:w="1814" w:type="dxa"/>
          </w:tcPr>
          <w:p w14:paraId="64A055A0" w14:textId="77777777" w:rsidR="000679CD" w:rsidRDefault="00D72931">
            <w:pPr>
              <w:spacing w:after="40"/>
            </w:pPr>
            <w:r>
              <w:rPr>
                <w:sz w:val="18"/>
              </w:rPr>
              <w:t>75.445</w:t>
            </w:r>
          </w:p>
        </w:tc>
        <w:tc>
          <w:tcPr>
            <w:tcW w:w="1814" w:type="dxa"/>
          </w:tcPr>
          <w:p w14:paraId="7601D927" w14:textId="77777777" w:rsidR="000679CD" w:rsidRDefault="00D72931">
            <w:pPr>
              <w:spacing w:after="40"/>
            </w:pPr>
            <w:r>
              <w:rPr>
                <w:sz w:val="18"/>
              </w:rPr>
              <w:t>3.006</w:t>
            </w:r>
          </w:p>
        </w:tc>
      </w:tr>
    </w:tbl>
    <w:p w14:paraId="25E8C713" w14:textId="77777777" w:rsidR="000679CD" w:rsidRDefault="000679CD">
      <w:pPr>
        <w:spacing w:after="40"/>
      </w:pPr>
    </w:p>
    <w:p w14:paraId="6E29EE3B" w14:textId="77777777" w:rsidR="000679CD" w:rsidRDefault="00D72931">
      <w:r>
        <w:rPr>
          <w:color w:val="595959"/>
          <w:sz w:val="18"/>
        </w:rPr>
        <w:lastRenderedPageBreak/>
        <w:t>Druga konfiguracija je 17 % zmogljivejša večnitno in 20 % enonitno, pri zahtevi »najmanj 36 jeder« pa bi bila neskladna. Enako merilo je naročnik uporabil že pri križiščnem računalniku.</w:t>
      </w:r>
    </w:p>
    <w:p w14:paraId="59A52E77" w14:textId="77777777" w:rsidR="000679CD" w:rsidRDefault="00D72931">
      <w:r>
        <w:rPr>
          <w:color w:val="595959"/>
          <w:sz w:val="18"/>
        </w:rPr>
        <w:t>Po enakem načelu so postavljene tudi mejne vrednosti za specializirane strežnike: referenčni 20-jedrni procesor doseže 33.219 / 2.146 (zahteva 30.000 / 1.800), referenčni 32-jedrni pa 54.416 / 2.382 (zahteva 50.000 / 2.000). Obe referenčni konfiguraciji zahtevo izpolnita. Vir vseh vrednosti PassMark: cpubenchmark.net, preverjeno 19. 8. 2026.</w:t>
      </w:r>
    </w:p>
    <w:p w14:paraId="30F46DC3" w14:textId="77777777" w:rsidR="000679CD" w:rsidRDefault="00D72931">
      <w:pPr>
        <w:spacing w:before="280" w:after="100"/>
      </w:pPr>
      <w:r>
        <w:rPr>
          <w:b/>
          <w:color w:val="333333"/>
          <w:sz w:val="28"/>
        </w:rPr>
        <w:t>4  Tehnična specifikacija v7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81"/>
        <w:gridCol w:w="850"/>
        <w:gridCol w:w="2494"/>
        <w:gridCol w:w="3345"/>
      </w:tblGrid>
      <w:tr w:rsidR="000679CD" w14:paraId="3C690FD1" w14:textId="77777777">
        <w:tc>
          <w:tcPr>
            <w:tcW w:w="2381" w:type="dxa"/>
            <w:shd w:val="clear" w:color="auto" w:fill="EFEFEF"/>
          </w:tcPr>
          <w:p w14:paraId="2C23A636" w14:textId="77777777" w:rsidR="000679CD" w:rsidRDefault="00D72931">
            <w:r>
              <w:rPr>
                <w:b/>
                <w:sz w:val="18"/>
              </w:rPr>
              <w:t>Mesto</w:t>
            </w:r>
          </w:p>
        </w:tc>
        <w:tc>
          <w:tcPr>
            <w:tcW w:w="850" w:type="dxa"/>
            <w:shd w:val="clear" w:color="auto" w:fill="EFEFEF"/>
          </w:tcPr>
          <w:p w14:paraId="6EAC2D52" w14:textId="77777777" w:rsidR="000679CD" w:rsidRDefault="00D72931">
            <w:r>
              <w:rPr>
                <w:b/>
                <w:sz w:val="18"/>
              </w:rPr>
              <w:t>Stran</w:t>
            </w:r>
          </w:p>
        </w:tc>
        <w:tc>
          <w:tcPr>
            <w:tcW w:w="2494" w:type="dxa"/>
            <w:shd w:val="clear" w:color="auto" w:fill="EFEFEF"/>
          </w:tcPr>
          <w:p w14:paraId="5E539C79" w14:textId="77777777" w:rsidR="000679CD" w:rsidRDefault="00D72931">
            <w:r>
              <w:rPr>
                <w:b/>
                <w:sz w:val="18"/>
              </w:rPr>
              <w:t>Prej</w:t>
            </w:r>
          </w:p>
        </w:tc>
        <w:tc>
          <w:tcPr>
            <w:tcW w:w="3345" w:type="dxa"/>
            <w:shd w:val="clear" w:color="auto" w:fill="EFEFEF"/>
          </w:tcPr>
          <w:p w14:paraId="48A6A732" w14:textId="77777777" w:rsidR="000679CD" w:rsidRDefault="00D72931">
            <w:r>
              <w:rPr>
                <w:b/>
                <w:sz w:val="18"/>
              </w:rPr>
              <w:t>Zdaj</w:t>
            </w:r>
          </w:p>
        </w:tc>
      </w:tr>
      <w:tr w:rsidR="000679CD" w14:paraId="10C529EF" w14:textId="77777777">
        <w:tc>
          <w:tcPr>
            <w:tcW w:w="2381" w:type="dxa"/>
          </w:tcPr>
          <w:p w14:paraId="259098EC" w14:textId="77777777" w:rsidR="000679CD" w:rsidRDefault="00D72931">
            <w:pPr>
              <w:spacing w:after="40"/>
            </w:pPr>
            <w:r>
              <w:rPr>
                <w:sz w:val="18"/>
              </w:rPr>
              <w:t>Nadzorna plošča</w:t>
            </w:r>
          </w:p>
        </w:tc>
        <w:tc>
          <w:tcPr>
            <w:tcW w:w="850" w:type="dxa"/>
          </w:tcPr>
          <w:p w14:paraId="374760F7" w14:textId="77777777" w:rsidR="000679CD" w:rsidRDefault="00D72931">
            <w:pPr>
              <w:spacing w:after="40"/>
            </w:pPr>
            <w:r>
              <w:rPr>
                <w:sz w:val="18"/>
              </w:rPr>
              <w:t>22</w:t>
            </w:r>
          </w:p>
        </w:tc>
        <w:tc>
          <w:tcPr>
            <w:tcW w:w="2494" w:type="dxa"/>
          </w:tcPr>
          <w:p w14:paraId="485FA54B" w14:textId="77777777" w:rsidR="000679CD" w:rsidRDefault="00D72931">
            <w:pPr>
              <w:spacing w:after="40"/>
            </w:pPr>
            <w:r>
              <w:rPr>
                <w:sz w:val="18"/>
              </w:rPr>
              <w:t>razširitev nad 300</w:t>
            </w:r>
          </w:p>
        </w:tc>
        <w:tc>
          <w:tcPr>
            <w:tcW w:w="3345" w:type="dxa"/>
          </w:tcPr>
          <w:p w14:paraId="1855059D" w14:textId="77777777" w:rsidR="000679CD" w:rsidRDefault="00D72931">
            <w:pPr>
              <w:spacing w:after="40"/>
            </w:pPr>
            <w:r>
              <w:rPr>
                <w:sz w:val="18"/>
              </w:rPr>
              <w:t>razširitev nad 250</w:t>
            </w:r>
          </w:p>
        </w:tc>
      </w:tr>
      <w:tr w:rsidR="000679CD" w14:paraId="6EBA5756" w14:textId="77777777">
        <w:tc>
          <w:tcPr>
            <w:tcW w:w="2381" w:type="dxa"/>
          </w:tcPr>
          <w:p w14:paraId="76E67DC1" w14:textId="77777777" w:rsidR="000679CD" w:rsidRDefault="00D72931">
            <w:pPr>
              <w:spacing w:after="40"/>
            </w:pPr>
            <w:r>
              <w:rPr>
                <w:sz w:val="18"/>
              </w:rPr>
              <w:t>Izmenjava z nacionalnim vozliščem</w:t>
            </w:r>
          </w:p>
        </w:tc>
        <w:tc>
          <w:tcPr>
            <w:tcW w:w="850" w:type="dxa"/>
          </w:tcPr>
          <w:p w14:paraId="03733D58" w14:textId="77777777" w:rsidR="000679CD" w:rsidRDefault="00D72931">
            <w:pPr>
              <w:spacing w:after="40"/>
            </w:pPr>
            <w:r>
              <w:rPr>
                <w:sz w:val="18"/>
              </w:rPr>
              <w:t>63</w:t>
            </w:r>
          </w:p>
        </w:tc>
        <w:tc>
          <w:tcPr>
            <w:tcW w:w="2494" w:type="dxa"/>
          </w:tcPr>
          <w:p w14:paraId="7704FF8E" w14:textId="77777777" w:rsidR="000679CD" w:rsidRDefault="00D72931">
            <w:pPr>
              <w:spacing w:after="40"/>
            </w:pPr>
            <w:r>
              <w:rPr>
                <w:sz w:val="18"/>
              </w:rPr>
              <w:t>ni bilo navedeno</w:t>
            </w:r>
          </w:p>
        </w:tc>
        <w:tc>
          <w:tcPr>
            <w:tcW w:w="3345" w:type="dxa"/>
          </w:tcPr>
          <w:p w14:paraId="15CCD955" w14:textId="77777777" w:rsidR="000679CD" w:rsidRDefault="00D72931">
            <w:pPr>
              <w:spacing w:after="40"/>
            </w:pPr>
            <w:r>
              <w:rPr>
                <w:sz w:val="18"/>
              </w:rPr>
              <w:t>nova zahteva: SPATEM 2 Hz, MAPEM 1 Hz na RSU; do 10 Hz na lokacijah GLOSA</w:t>
            </w:r>
          </w:p>
        </w:tc>
      </w:tr>
      <w:tr w:rsidR="000679CD" w14:paraId="3E54C218" w14:textId="77777777">
        <w:tc>
          <w:tcPr>
            <w:tcW w:w="2381" w:type="dxa"/>
          </w:tcPr>
          <w:p w14:paraId="7DB566B0" w14:textId="77777777" w:rsidR="000679CD" w:rsidRDefault="00D72931">
            <w:pPr>
              <w:spacing w:after="40"/>
            </w:pPr>
            <w:r>
              <w:rPr>
                <w:sz w:val="18"/>
              </w:rPr>
              <w:t>Pilotno območje, koridorji</w:t>
            </w:r>
          </w:p>
        </w:tc>
        <w:tc>
          <w:tcPr>
            <w:tcW w:w="850" w:type="dxa"/>
          </w:tcPr>
          <w:p w14:paraId="3331763C" w14:textId="77777777" w:rsidR="000679CD" w:rsidRDefault="00D72931">
            <w:pPr>
              <w:spacing w:after="40"/>
            </w:pPr>
            <w:r>
              <w:rPr>
                <w:sz w:val="18"/>
              </w:rPr>
              <w:t>65</w:t>
            </w:r>
          </w:p>
        </w:tc>
        <w:tc>
          <w:tcPr>
            <w:tcW w:w="2494" w:type="dxa"/>
          </w:tcPr>
          <w:p w14:paraId="0B919EDC" w14:textId="77777777" w:rsidR="000679CD" w:rsidRDefault="00D72931">
            <w:pPr>
              <w:spacing w:after="40"/>
            </w:pPr>
            <w:r>
              <w:rPr>
                <w:sz w:val="18"/>
              </w:rPr>
              <w:t>ni bilo navedeno</w:t>
            </w:r>
          </w:p>
        </w:tc>
        <w:tc>
          <w:tcPr>
            <w:tcW w:w="3345" w:type="dxa"/>
          </w:tcPr>
          <w:p w14:paraId="6C882733" w14:textId="77777777" w:rsidR="000679CD" w:rsidRDefault="00D72931">
            <w:pPr>
              <w:spacing w:after="40"/>
            </w:pPr>
            <w:r>
              <w:rPr>
                <w:sz w:val="18"/>
              </w:rPr>
              <w:t>dodano: v naročilo je vključenih 41 križišč (Tabela 1)</w:t>
            </w:r>
          </w:p>
        </w:tc>
      </w:tr>
      <w:tr w:rsidR="000679CD" w14:paraId="1474DF87" w14:textId="77777777">
        <w:tc>
          <w:tcPr>
            <w:tcW w:w="2381" w:type="dxa"/>
          </w:tcPr>
          <w:p w14:paraId="54A6E237" w14:textId="77777777" w:rsidR="000679CD" w:rsidRDefault="00D72931">
            <w:pPr>
              <w:spacing w:after="40"/>
            </w:pPr>
            <w:r>
              <w:rPr>
                <w:sz w:val="18"/>
              </w:rPr>
              <w:t>Pristop k nadgradnji</w:t>
            </w:r>
          </w:p>
        </w:tc>
        <w:tc>
          <w:tcPr>
            <w:tcW w:w="850" w:type="dxa"/>
          </w:tcPr>
          <w:p w14:paraId="21414D78" w14:textId="77777777" w:rsidR="000679CD" w:rsidRDefault="00D72931">
            <w:pPr>
              <w:spacing w:after="40"/>
            </w:pPr>
            <w:r>
              <w:rPr>
                <w:sz w:val="18"/>
              </w:rPr>
              <w:t>68</w:t>
            </w:r>
          </w:p>
        </w:tc>
        <w:tc>
          <w:tcPr>
            <w:tcW w:w="2494" w:type="dxa"/>
          </w:tcPr>
          <w:p w14:paraId="6145C73D" w14:textId="77777777" w:rsidR="000679CD" w:rsidRDefault="00D72931">
            <w:pPr>
              <w:spacing w:after="40"/>
            </w:pPr>
            <w:r>
              <w:rPr>
                <w:sz w:val="18"/>
              </w:rPr>
              <w:t>na 41 zahteva</w:t>
            </w:r>
          </w:p>
        </w:tc>
        <w:tc>
          <w:tcPr>
            <w:tcW w:w="3345" w:type="dxa"/>
          </w:tcPr>
          <w:p w14:paraId="4CF95669" w14:textId="77777777" w:rsidR="000679CD" w:rsidRDefault="00D72931">
            <w:pPr>
              <w:spacing w:after="40"/>
            </w:pPr>
            <w:r>
              <w:rPr>
                <w:sz w:val="18"/>
              </w:rPr>
              <w:t>na 41 križiščih zahteva</w:t>
            </w:r>
          </w:p>
        </w:tc>
      </w:tr>
      <w:tr w:rsidR="000679CD" w14:paraId="37FD84E5" w14:textId="77777777">
        <w:tc>
          <w:tcPr>
            <w:tcW w:w="2381" w:type="dxa"/>
          </w:tcPr>
          <w:p w14:paraId="62AFE84D" w14:textId="77777777" w:rsidR="000679CD" w:rsidRDefault="00D72931">
            <w:pPr>
              <w:spacing w:after="40"/>
            </w:pPr>
            <w:r>
              <w:rPr>
                <w:sz w:val="18"/>
              </w:rPr>
              <w:t>Faza 4, terenska integracija</w:t>
            </w:r>
          </w:p>
        </w:tc>
        <w:tc>
          <w:tcPr>
            <w:tcW w:w="850" w:type="dxa"/>
          </w:tcPr>
          <w:p w14:paraId="116FBCE6" w14:textId="77777777" w:rsidR="000679CD" w:rsidRDefault="00D72931">
            <w:pPr>
              <w:spacing w:after="40"/>
            </w:pPr>
            <w:r>
              <w:rPr>
                <w:sz w:val="18"/>
              </w:rPr>
              <w:t>69</w:t>
            </w:r>
          </w:p>
        </w:tc>
        <w:tc>
          <w:tcPr>
            <w:tcW w:w="2494" w:type="dxa"/>
          </w:tcPr>
          <w:p w14:paraId="06AE7EC0" w14:textId="77777777" w:rsidR="000679CD" w:rsidRDefault="00D72931">
            <w:pPr>
              <w:spacing w:after="40"/>
            </w:pPr>
            <w:r>
              <w:rPr>
                <w:sz w:val="18"/>
              </w:rPr>
              <w:t>TLC adapter</w:t>
            </w:r>
          </w:p>
        </w:tc>
        <w:tc>
          <w:tcPr>
            <w:tcW w:w="3345" w:type="dxa"/>
          </w:tcPr>
          <w:p w14:paraId="6F415241" w14:textId="77777777" w:rsidR="000679CD" w:rsidRDefault="00D72931">
            <w:pPr>
              <w:spacing w:after="40"/>
            </w:pPr>
            <w:r>
              <w:rPr>
                <w:sz w:val="18"/>
              </w:rPr>
              <w:t>Adapter za krmilnik semaforja</w:t>
            </w:r>
          </w:p>
        </w:tc>
      </w:tr>
      <w:tr w:rsidR="000679CD" w14:paraId="3C49FC24" w14:textId="77777777">
        <w:tc>
          <w:tcPr>
            <w:tcW w:w="2381" w:type="dxa"/>
          </w:tcPr>
          <w:p w14:paraId="13E013A5" w14:textId="77777777" w:rsidR="000679CD" w:rsidRDefault="00D72931">
            <w:pPr>
              <w:spacing w:after="40"/>
            </w:pPr>
            <w:r>
              <w:rPr>
                <w:sz w:val="18"/>
              </w:rPr>
              <w:t>DP6.4, delovni paket</w:t>
            </w:r>
          </w:p>
        </w:tc>
        <w:tc>
          <w:tcPr>
            <w:tcW w:w="850" w:type="dxa"/>
          </w:tcPr>
          <w:p w14:paraId="165E5B3D" w14:textId="77777777" w:rsidR="000679CD" w:rsidRDefault="00D72931">
            <w:pPr>
              <w:spacing w:after="40"/>
            </w:pPr>
            <w:r>
              <w:rPr>
                <w:sz w:val="18"/>
              </w:rPr>
              <w:t>77</w:t>
            </w:r>
          </w:p>
        </w:tc>
        <w:tc>
          <w:tcPr>
            <w:tcW w:w="2494" w:type="dxa"/>
          </w:tcPr>
          <w:p w14:paraId="3CDEF2C6" w14:textId="77777777" w:rsidR="000679CD" w:rsidRDefault="00D72931">
            <w:pPr>
              <w:spacing w:after="40"/>
            </w:pPr>
            <w:r>
              <w:rPr>
                <w:sz w:val="18"/>
              </w:rPr>
              <w:t>TLC adapter</w:t>
            </w:r>
          </w:p>
        </w:tc>
        <w:tc>
          <w:tcPr>
            <w:tcW w:w="3345" w:type="dxa"/>
          </w:tcPr>
          <w:p w14:paraId="501477EF" w14:textId="77777777" w:rsidR="000679CD" w:rsidRDefault="00D72931">
            <w:pPr>
              <w:spacing w:after="40"/>
            </w:pPr>
            <w:r>
              <w:rPr>
                <w:sz w:val="18"/>
              </w:rPr>
              <w:t>Adapter za krmilnik semaforja</w:t>
            </w:r>
          </w:p>
        </w:tc>
      </w:tr>
      <w:tr w:rsidR="000679CD" w14:paraId="7C173D35" w14:textId="77777777">
        <w:tc>
          <w:tcPr>
            <w:tcW w:w="2381" w:type="dxa"/>
          </w:tcPr>
          <w:p w14:paraId="7D5AD5A1" w14:textId="77777777" w:rsidR="000679CD" w:rsidRDefault="00D72931">
            <w:pPr>
              <w:spacing w:after="40"/>
            </w:pPr>
            <w:r>
              <w:rPr>
                <w:sz w:val="18"/>
              </w:rPr>
              <w:t>Strojna oprema CUP</w:t>
            </w:r>
          </w:p>
        </w:tc>
        <w:tc>
          <w:tcPr>
            <w:tcW w:w="850" w:type="dxa"/>
          </w:tcPr>
          <w:p w14:paraId="20C2788D" w14:textId="77777777" w:rsidR="000679CD" w:rsidRDefault="00D72931">
            <w:pPr>
              <w:spacing w:after="40"/>
            </w:pPr>
            <w:r>
              <w:rPr>
                <w:sz w:val="18"/>
              </w:rPr>
              <w:t>87</w:t>
            </w:r>
          </w:p>
        </w:tc>
        <w:tc>
          <w:tcPr>
            <w:tcW w:w="2494" w:type="dxa"/>
          </w:tcPr>
          <w:p w14:paraId="5F9784D3" w14:textId="77777777" w:rsidR="000679CD" w:rsidRDefault="00D72931">
            <w:pPr>
              <w:spacing w:after="40"/>
            </w:pPr>
            <w:r>
              <w:rPr>
                <w:sz w:val="18"/>
              </w:rPr>
              <w:t>36 pametnih križišč</w:t>
            </w:r>
          </w:p>
        </w:tc>
        <w:tc>
          <w:tcPr>
            <w:tcW w:w="3345" w:type="dxa"/>
          </w:tcPr>
          <w:p w14:paraId="52CF770E" w14:textId="77777777" w:rsidR="000679CD" w:rsidRDefault="00D72931">
            <w:pPr>
              <w:spacing w:after="40"/>
            </w:pPr>
            <w:r>
              <w:rPr>
                <w:sz w:val="18"/>
              </w:rPr>
              <w:t>41 pametnih križišč</w:t>
            </w:r>
          </w:p>
        </w:tc>
      </w:tr>
      <w:tr w:rsidR="000679CD" w:rsidRPr="00F26384" w14:paraId="60B776CF" w14:textId="77777777">
        <w:tc>
          <w:tcPr>
            <w:tcW w:w="2381" w:type="dxa"/>
          </w:tcPr>
          <w:p w14:paraId="22941464" w14:textId="77777777" w:rsidR="000679CD" w:rsidRDefault="00D72931">
            <w:pPr>
              <w:spacing w:after="40"/>
            </w:pPr>
            <w:r>
              <w:rPr>
                <w:sz w:val="18"/>
              </w:rPr>
              <w:t>Računalniški grozd, CPU</w:t>
            </w:r>
          </w:p>
        </w:tc>
        <w:tc>
          <w:tcPr>
            <w:tcW w:w="850" w:type="dxa"/>
            <w:vMerge w:val="restart"/>
          </w:tcPr>
          <w:p w14:paraId="25DEF6CE" w14:textId="77777777" w:rsidR="000679CD" w:rsidRDefault="00D72931">
            <w:pPr>
              <w:spacing w:after="40"/>
            </w:pPr>
            <w:r>
              <w:rPr>
                <w:sz w:val="18"/>
              </w:rPr>
              <w:t>88</w:t>
            </w:r>
          </w:p>
        </w:tc>
        <w:tc>
          <w:tcPr>
            <w:tcW w:w="2494" w:type="dxa"/>
          </w:tcPr>
          <w:p w14:paraId="75AEF255" w14:textId="77777777" w:rsidR="000679CD" w:rsidRDefault="00D72931">
            <w:pPr>
              <w:spacing w:after="40"/>
            </w:pPr>
            <w:r>
              <w:rPr>
                <w:sz w:val="18"/>
              </w:rPr>
              <w:t>najmanj 96 jeder, 2,2 GHz</w:t>
            </w:r>
          </w:p>
        </w:tc>
        <w:tc>
          <w:tcPr>
            <w:tcW w:w="3345" w:type="dxa"/>
          </w:tcPr>
          <w:p w14:paraId="53939B3E" w14:textId="77777777" w:rsidR="000679CD" w:rsidRPr="00D72931" w:rsidRDefault="00D72931">
            <w:pPr>
              <w:spacing w:after="40"/>
              <w:rPr>
                <w:lang w:val="de-DE"/>
              </w:rPr>
            </w:pPr>
            <w:proofErr w:type="spellStart"/>
            <w:r w:rsidRPr="00D72931">
              <w:rPr>
                <w:sz w:val="18"/>
                <w:lang w:val="de-DE"/>
              </w:rPr>
              <w:t>najmanj</w:t>
            </w:r>
            <w:proofErr w:type="spellEnd"/>
            <w:r w:rsidRPr="00D72931">
              <w:rPr>
                <w:sz w:val="18"/>
                <w:lang w:val="de-DE"/>
              </w:rPr>
              <w:t xml:space="preserve"> 32 jeder in </w:t>
            </w:r>
            <w:proofErr w:type="spellStart"/>
            <w:r w:rsidRPr="00D72931">
              <w:rPr>
                <w:sz w:val="18"/>
                <w:lang w:val="de-DE"/>
              </w:rPr>
              <w:t>PassMark</w:t>
            </w:r>
            <w:proofErr w:type="spellEnd"/>
            <w:r w:rsidRPr="00D72931">
              <w:rPr>
                <w:sz w:val="18"/>
                <w:lang w:val="de-DE"/>
              </w:rPr>
              <w:t xml:space="preserve"> 60.000 / 2.000; </w:t>
            </w:r>
            <w:proofErr w:type="spellStart"/>
            <w:r w:rsidRPr="00D72931">
              <w:rPr>
                <w:sz w:val="18"/>
                <w:lang w:val="de-DE"/>
              </w:rPr>
              <w:t>referenčno</w:t>
            </w:r>
            <w:proofErr w:type="spellEnd"/>
            <w:r w:rsidRPr="00D72931">
              <w:rPr>
                <w:sz w:val="18"/>
                <w:lang w:val="de-DE"/>
              </w:rPr>
              <w:t xml:space="preserve"> 36 jeder</w:t>
            </w:r>
          </w:p>
        </w:tc>
      </w:tr>
      <w:tr w:rsidR="000679CD" w:rsidRPr="00F26384" w14:paraId="16C67DB1" w14:textId="77777777">
        <w:tc>
          <w:tcPr>
            <w:tcW w:w="2381" w:type="dxa"/>
          </w:tcPr>
          <w:p w14:paraId="7955C281" w14:textId="77777777" w:rsidR="000679CD" w:rsidRDefault="00D72931">
            <w:pPr>
              <w:spacing w:after="40"/>
            </w:pPr>
            <w:proofErr w:type="spellStart"/>
            <w:r>
              <w:rPr>
                <w:sz w:val="18"/>
              </w:rPr>
              <w:t>Računalniški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grozd</w:t>
            </w:r>
            <w:proofErr w:type="spellEnd"/>
            <w:r>
              <w:rPr>
                <w:sz w:val="18"/>
              </w:rPr>
              <w:t>, RAM</w:t>
            </w:r>
          </w:p>
        </w:tc>
        <w:tc>
          <w:tcPr>
            <w:tcW w:w="850" w:type="dxa"/>
            <w:vMerge/>
          </w:tcPr>
          <w:p w14:paraId="6A13D0DD" w14:textId="77777777" w:rsidR="0013797E" w:rsidRDefault="0013797E"/>
        </w:tc>
        <w:tc>
          <w:tcPr>
            <w:tcW w:w="2494" w:type="dxa"/>
          </w:tcPr>
          <w:p w14:paraId="15408DD2" w14:textId="77777777" w:rsidR="000679CD" w:rsidRDefault="00D72931">
            <w:pPr>
              <w:spacing w:after="40"/>
            </w:pPr>
            <w:r>
              <w:rPr>
                <w:sz w:val="18"/>
              </w:rPr>
              <w:t>256 GB</w:t>
            </w:r>
          </w:p>
        </w:tc>
        <w:tc>
          <w:tcPr>
            <w:tcW w:w="3345" w:type="dxa"/>
          </w:tcPr>
          <w:p w14:paraId="688D7B77" w14:textId="77777777" w:rsidR="000679CD" w:rsidRPr="00D72931" w:rsidRDefault="00D72931">
            <w:pPr>
              <w:spacing w:after="40"/>
              <w:rPr>
                <w:lang w:val="de-DE"/>
              </w:rPr>
            </w:pPr>
            <w:proofErr w:type="spellStart"/>
            <w:r w:rsidRPr="00D72931">
              <w:rPr>
                <w:sz w:val="18"/>
                <w:lang w:val="de-DE"/>
              </w:rPr>
              <w:t>najmanj</w:t>
            </w:r>
            <w:proofErr w:type="spellEnd"/>
            <w:r w:rsidRPr="00D72931">
              <w:rPr>
                <w:sz w:val="18"/>
                <w:lang w:val="de-DE"/>
              </w:rPr>
              <w:t xml:space="preserve"> 256 GB in </w:t>
            </w:r>
            <w:proofErr w:type="spellStart"/>
            <w:r w:rsidRPr="00D72931">
              <w:rPr>
                <w:sz w:val="18"/>
                <w:lang w:val="de-DE"/>
              </w:rPr>
              <w:t>najmanj</w:t>
            </w:r>
            <w:proofErr w:type="spellEnd"/>
            <w:r w:rsidRPr="00D72931">
              <w:rPr>
                <w:sz w:val="18"/>
                <w:lang w:val="de-DE"/>
              </w:rPr>
              <w:t xml:space="preserve"> 7 GB na </w:t>
            </w:r>
            <w:proofErr w:type="spellStart"/>
            <w:r w:rsidRPr="00D72931">
              <w:rPr>
                <w:sz w:val="18"/>
                <w:lang w:val="de-DE"/>
              </w:rPr>
              <w:t>jedro</w:t>
            </w:r>
            <w:proofErr w:type="spellEnd"/>
          </w:p>
        </w:tc>
      </w:tr>
      <w:tr w:rsidR="000679CD" w:rsidRPr="00F26384" w14:paraId="7AEA4DED" w14:textId="77777777">
        <w:tc>
          <w:tcPr>
            <w:tcW w:w="2381" w:type="dxa"/>
          </w:tcPr>
          <w:p w14:paraId="57D0B3A2" w14:textId="77777777" w:rsidR="000679CD" w:rsidRDefault="00D72931">
            <w:pPr>
              <w:spacing w:after="40"/>
            </w:pPr>
            <w:proofErr w:type="spellStart"/>
            <w:r>
              <w:rPr>
                <w:sz w:val="18"/>
              </w:rPr>
              <w:t>Skupna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zmogljivost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grozda</w:t>
            </w:r>
            <w:proofErr w:type="spellEnd"/>
          </w:p>
        </w:tc>
        <w:tc>
          <w:tcPr>
            <w:tcW w:w="850" w:type="dxa"/>
            <w:vMerge/>
          </w:tcPr>
          <w:p w14:paraId="7C8840DD" w14:textId="77777777" w:rsidR="0013797E" w:rsidRDefault="0013797E"/>
        </w:tc>
        <w:tc>
          <w:tcPr>
            <w:tcW w:w="2494" w:type="dxa"/>
          </w:tcPr>
          <w:p w14:paraId="122D5786" w14:textId="77777777" w:rsidR="000679CD" w:rsidRDefault="00D72931">
            <w:pPr>
              <w:spacing w:after="40"/>
            </w:pPr>
            <w:r>
              <w:rPr>
                <w:sz w:val="18"/>
              </w:rPr>
              <w:t>576 jeder (vsa), 384 (aktivna)</w:t>
            </w:r>
          </w:p>
        </w:tc>
        <w:tc>
          <w:tcPr>
            <w:tcW w:w="3345" w:type="dxa"/>
          </w:tcPr>
          <w:p w14:paraId="70835F42" w14:textId="77777777" w:rsidR="000679CD" w:rsidRPr="00D72931" w:rsidRDefault="00D72931">
            <w:pPr>
              <w:spacing w:after="40"/>
              <w:rPr>
                <w:lang w:val="de-DE"/>
              </w:rPr>
            </w:pPr>
            <w:r w:rsidRPr="00D72931">
              <w:rPr>
                <w:sz w:val="18"/>
                <w:lang w:val="de-DE"/>
              </w:rPr>
              <w:t>216 jeder (</w:t>
            </w:r>
            <w:proofErr w:type="spellStart"/>
            <w:r w:rsidRPr="00D72931">
              <w:rPr>
                <w:sz w:val="18"/>
                <w:lang w:val="de-DE"/>
              </w:rPr>
              <w:t>vsa</w:t>
            </w:r>
            <w:proofErr w:type="spellEnd"/>
            <w:r w:rsidRPr="00D72931">
              <w:rPr>
                <w:sz w:val="18"/>
                <w:lang w:val="de-DE"/>
              </w:rPr>
              <w:t xml:space="preserve">), 144 (4 </w:t>
            </w:r>
            <w:proofErr w:type="spellStart"/>
            <w:r w:rsidRPr="00D72931">
              <w:rPr>
                <w:sz w:val="18"/>
                <w:lang w:val="de-DE"/>
              </w:rPr>
              <w:t>aktivna</w:t>
            </w:r>
            <w:proofErr w:type="spellEnd"/>
            <w:r w:rsidRPr="00D72931">
              <w:rPr>
                <w:sz w:val="18"/>
                <w:lang w:val="de-DE"/>
              </w:rPr>
              <w:t xml:space="preserve">) </w:t>
            </w:r>
            <w:proofErr w:type="spellStart"/>
            <w:r w:rsidRPr="00D72931">
              <w:rPr>
                <w:sz w:val="18"/>
                <w:lang w:val="de-DE"/>
              </w:rPr>
              <w:t>pri</w:t>
            </w:r>
            <w:proofErr w:type="spellEnd"/>
            <w:r w:rsidRPr="00D72931">
              <w:rPr>
                <w:sz w:val="18"/>
                <w:lang w:val="de-DE"/>
              </w:rPr>
              <w:t xml:space="preserve"> </w:t>
            </w:r>
            <w:proofErr w:type="spellStart"/>
            <w:r w:rsidRPr="00D72931">
              <w:rPr>
                <w:sz w:val="18"/>
                <w:lang w:val="de-DE"/>
              </w:rPr>
              <w:t>referenčni</w:t>
            </w:r>
            <w:proofErr w:type="spellEnd"/>
            <w:r w:rsidRPr="00D72931">
              <w:rPr>
                <w:sz w:val="18"/>
                <w:lang w:val="de-DE"/>
              </w:rPr>
              <w:t xml:space="preserve"> </w:t>
            </w:r>
            <w:proofErr w:type="spellStart"/>
            <w:r w:rsidRPr="00D72931">
              <w:rPr>
                <w:sz w:val="18"/>
                <w:lang w:val="de-DE"/>
              </w:rPr>
              <w:t>konfiguraciji</w:t>
            </w:r>
            <w:proofErr w:type="spellEnd"/>
          </w:p>
        </w:tc>
      </w:tr>
      <w:tr w:rsidR="000679CD" w14:paraId="5D572E0F" w14:textId="77777777">
        <w:tc>
          <w:tcPr>
            <w:tcW w:w="2381" w:type="dxa"/>
          </w:tcPr>
          <w:p w14:paraId="09BC6D1E" w14:textId="77777777" w:rsidR="000679CD" w:rsidRDefault="00D72931">
            <w:pPr>
              <w:spacing w:after="40"/>
            </w:pPr>
            <w:r>
              <w:rPr>
                <w:sz w:val="18"/>
              </w:rPr>
              <w:t xml:space="preserve">C-ITS </w:t>
            </w:r>
            <w:proofErr w:type="spellStart"/>
            <w:r>
              <w:rPr>
                <w:sz w:val="18"/>
              </w:rPr>
              <w:t>strežniki</w:t>
            </w:r>
            <w:proofErr w:type="spellEnd"/>
            <w:r>
              <w:rPr>
                <w:sz w:val="18"/>
              </w:rPr>
              <w:t>, CPU</w:t>
            </w:r>
          </w:p>
        </w:tc>
        <w:tc>
          <w:tcPr>
            <w:tcW w:w="850" w:type="dxa"/>
          </w:tcPr>
          <w:p w14:paraId="1CB2E0A8" w14:textId="77777777" w:rsidR="000679CD" w:rsidRDefault="00D72931">
            <w:pPr>
              <w:spacing w:after="40"/>
            </w:pPr>
            <w:r>
              <w:rPr>
                <w:sz w:val="18"/>
              </w:rPr>
              <w:t>88–89</w:t>
            </w:r>
          </w:p>
        </w:tc>
        <w:tc>
          <w:tcPr>
            <w:tcW w:w="2494" w:type="dxa"/>
          </w:tcPr>
          <w:p w14:paraId="15614ED2" w14:textId="77777777" w:rsidR="000679CD" w:rsidRDefault="00D72931">
            <w:pPr>
              <w:spacing w:after="40"/>
            </w:pPr>
            <w:r>
              <w:rPr>
                <w:sz w:val="18"/>
              </w:rPr>
              <w:t>najmanj 20 jeder in 2,3 GHz</w:t>
            </w:r>
          </w:p>
        </w:tc>
        <w:tc>
          <w:tcPr>
            <w:tcW w:w="3345" w:type="dxa"/>
          </w:tcPr>
          <w:p w14:paraId="51199432" w14:textId="77777777" w:rsidR="000679CD" w:rsidRDefault="00D72931">
            <w:pPr>
              <w:spacing w:after="40"/>
            </w:pPr>
            <w:r>
              <w:rPr>
                <w:sz w:val="18"/>
              </w:rPr>
              <w:t>najmanj 20 jeder in PassMark 30.000 / 1.800</w:t>
            </w:r>
          </w:p>
        </w:tc>
      </w:tr>
      <w:tr w:rsidR="000679CD" w14:paraId="0E116E51" w14:textId="77777777">
        <w:tc>
          <w:tcPr>
            <w:tcW w:w="2381" w:type="dxa"/>
          </w:tcPr>
          <w:p w14:paraId="748EE4DD" w14:textId="77777777" w:rsidR="000679CD" w:rsidRDefault="00D72931">
            <w:pPr>
              <w:spacing w:after="40"/>
            </w:pPr>
            <w:r>
              <w:rPr>
                <w:sz w:val="18"/>
              </w:rPr>
              <w:t>Koordinacijski strežniki, CPU</w:t>
            </w:r>
          </w:p>
        </w:tc>
        <w:tc>
          <w:tcPr>
            <w:tcW w:w="850" w:type="dxa"/>
            <w:vMerge w:val="restart"/>
          </w:tcPr>
          <w:p w14:paraId="28EEF650" w14:textId="77777777" w:rsidR="000679CD" w:rsidRDefault="00D72931">
            <w:pPr>
              <w:spacing w:after="40"/>
            </w:pPr>
            <w:r>
              <w:rPr>
                <w:sz w:val="18"/>
              </w:rPr>
              <w:t>89</w:t>
            </w:r>
          </w:p>
        </w:tc>
        <w:tc>
          <w:tcPr>
            <w:tcW w:w="2494" w:type="dxa"/>
          </w:tcPr>
          <w:p w14:paraId="726C10A2" w14:textId="77777777" w:rsidR="000679CD" w:rsidRDefault="00D72931">
            <w:pPr>
              <w:spacing w:after="40"/>
            </w:pPr>
            <w:r>
              <w:rPr>
                <w:sz w:val="18"/>
              </w:rPr>
              <w:t>najmanj 20 jeder in 2,3 GHz</w:t>
            </w:r>
          </w:p>
        </w:tc>
        <w:tc>
          <w:tcPr>
            <w:tcW w:w="3345" w:type="dxa"/>
          </w:tcPr>
          <w:p w14:paraId="36C7122F" w14:textId="77777777" w:rsidR="000679CD" w:rsidRDefault="00D72931">
            <w:pPr>
              <w:spacing w:after="40"/>
            </w:pPr>
            <w:r>
              <w:rPr>
                <w:sz w:val="18"/>
              </w:rPr>
              <w:t>najmanj 20 jeder in PassMark 30.000 / 1.800</w:t>
            </w:r>
          </w:p>
        </w:tc>
      </w:tr>
      <w:tr w:rsidR="000679CD" w14:paraId="3ACD6463" w14:textId="77777777">
        <w:tc>
          <w:tcPr>
            <w:tcW w:w="2381" w:type="dxa"/>
          </w:tcPr>
          <w:p w14:paraId="4DC1D9B7" w14:textId="77777777" w:rsidR="000679CD" w:rsidRDefault="00D72931">
            <w:pPr>
              <w:spacing w:after="40"/>
            </w:pPr>
            <w:r>
              <w:rPr>
                <w:sz w:val="18"/>
              </w:rPr>
              <w:t>Koordinacijski strežniki, kapaciteta</w:t>
            </w:r>
          </w:p>
        </w:tc>
        <w:tc>
          <w:tcPr>
            <w:tcW w:w="850" w:type="dxa"/>
            <w:vMerge/>
          </w:tcPr>
          <w:p w14:paraId="20CA157A" w14:textId="77777777" w:rsidR="0013797E" w:rsidRDefault="0013797E"/>
        </w:tc>
        <w:tc>
          <w:tcPr>
            <w:tcW w:w="2494" w:type="dxa"/>
          </w:tcPr>
          <w:p w14:paraId="03A6B48D" w14:textId="77777777" w:rsidR="000679CD" w:rsidRDefault="00D72931">
            <w:pPr>
              <w:spacing w:after="40"/>
            </w:pPr>
            <w:r>
              <w:rPr>
                <w:sz w:val="18"/>
              </w:rPr>
              <w:t>trenutna ciljna postavitev: 36</w:t>
            </w:r>
          </w:p>
        </w:tc>
        <w:tc>
          <w:tcPr>
            <w:tcW w:w="3345" w:type="dxa"/>
          </w:tcPr>
          <w:p w14:paraId="2D6946C9" w14:textId="77777777" w:rsidR="000679CD" w:rsidRDefault="00D72931">
            <w:pPr>
              <w:spacing w:after="40"/>
            </w:pPr>
            <w:r>
              <w:rPr>
                <w:sz w:val="18"/>
              </w:rPr>
              <w:t>trenutna ciljna postavitev: 41</w:t>
            </w:r>
          </w:p>
        </w:tc>
      </w:tr>
      <w:tr w:rsidR="000679CD" w14:paraId="1569FEA3" w14:textId="77777777">
        <w:tc>
          <w:tcPr>
            <w:tcW w:w="2381" w:type="dxa"/>
          </w:tcPr>
          <w:p w14:paraId="7490FBDC" w14:textId="77777777" w:rsidR="000679CD" w:rsidRDefault="00D72931">
            <w:pPr>
              <w:spacing w:after="40"/>
            </w:pPr>
            <w:r>
              <w:rPr>
                <w:sz w:val="18"/>
              </w:rPr>
              <w:t>Podatkovni strežniki, CPU</w:t>
            </w:r>
          </w:p>
        </w:tc>
        <w:tc>
          <w:tcPr>
            <w:tcW w:w="850" w:type="dxa"/>
            <w:vMerge/>
          </w:tcPr>
          <w:p w14:paraId="791B1537" w14:textId="77777777" w:rsidR="0013797E" w:rsidRDefault="0013797E"/>
        </w:tc>
        <w:tc>
          <w:tcPr>
            <w:tcW w:w="2494" w:type="dxa"/>
          </w:tcPr>
          <w:p w14:paraId="1F09C735" w14:textId="77777777" w:rsidR="000679CD" w:rsidRDefault="00D72931">
            <w:pPr>
              <w:spacing w:after="40"/>
            </w:pPr>
            <w:r>
              <w:rPr>
                <w:sz w:val="18"/>
              </w:rPr>
              <w:t>najmanj 32 jeder in 2,6 GHz</w:t>
            </w:r>
          </w:p>
        </w:tc>
        <w:tc>
          <w:tcPr>
            <w:tcW w:w="3345" w:type="dxa"/>
          </w:tcPr>
          <w:p w14:paraId="552C0934" w14:textId="77777777" w:rsidR="000679CD" w:rsidRDefault="00D72931">
            <w:pPr>
              <w:spacing w:after="40"/>
            </w:pPr>
            <w:r>
              <w:rPr>
                <w:sz w:val="18"/>
              </w:rPr>
              <w:t>najmanj 32 jeder in PassMark 50.000 / 2.000</w:t>
            </w:r>
          </w:p>
        </w:tc>
      </w:tr>
      <w:tr w:rsidR="000679CD" w14:paraId="379B9606" w14:textId="77777777">
        <w:tc>
          <w:tcPr>
            <w:tcW w:w="2381" w:type="dxa"/>
          </w:tcPr>
          <w:p w14:paraId="1E5A7887" w14:textId="77777777" w:rsidR="000679CD" w:rsidRDefault="00D72931">
            <w:pPr>
              <w:spacing w:after="40"/>
            </w:pPr>
            <w:r>
              <w:rPr>
                <w:sz w:val="18"/>
              </w:rPr>
              <w:t>Podatkovni strežniki, hramba</w:t>
            </w:r>
          </w:p>
        </w:tc>
        <w:tc>
          <w:tcPr>
            <w:tcW w:w="850" w:type="dxa"/>
            <w:vMerge/>
          </w:tcPr>
          <w:p w14:paraId="0FCE8732" w14:textId="77777777" w:rsidR="0013797E" w:rsidRDefault="0013797E"/>
        </w:tc>
        <w:tc>
          <w:tcPr>
            <w:tcW w:w="2494" w:type="dxa"/>
          </w:tcPr>
          <w:p w14:paraId="01254CD4" w14:textId="77777777" w:rsidR="000679CD" w:rsidRDefault="00D72931">
            <w:pPr>
              <w:spacing w:after="40"/>
            </w:pPr>
            <w:r>
              <w:rPr>
                <w:sz w:val="18"/>
              </w:rPr>
              <w:t>ni bilo navedeno</w:t>
            </w:r>
          </w:p>
        </w:tc>
        <w:tc>
          <w:tcPr>
            <w:tcW w:w="3345" w:type="dxa"/>
          </w:tcPr>
          <w:p w14:paraId="0F011552" w14:textId="77777777" w:rsidR="000679CD" w:rsidRDefault="00D72931">
            <w:pPr>
              <w:spacing w:after="40"/>
            </w:pPr>
            <w:r>
              <w:rPr>
                <w:sz w:val="18"/>
              </w:rPr>
              <w:t>nove zahteve: arhiv najmanj 12 mesecev poizvedljiv, obvezno stiskanje nad 7 dni, shramba za najmanj 24 mesecev</w:t>
            </w:r>
          </w:p>
        </w:tc>
      </w:tr>
      <w:tr w:rsidR="000679CD" w14:paraId="12BC852A" w14:textId="77777777">
        <w:tc>
          <w:tcPr>
            <w:tcW w:w="2381" w:type="dxa"/>
          </w:tcPr>
          <w:p w14:paraId="66D7421A" w14:textId="77777777" w:rsidR="000679CD" w:rsidRDefault="00D72931">
            <w:pPr>
              <w:spacing w:after="40"/>
            </w:pPr>
            <w:r>
              <w:rPr>
                <w:sz w:val="18"/>
              </w:rPr>
              <w:t>Infrastruktura v križiščih</w:t>
            </w:r>
          </w:p>
        </w:tc>
        <w:tc>
          <w:tcPr>
            <w:tcW w:w="850" w:type="dxa"/>
          </w:tcPr>
          <w:p w14:paraId="6B0FC066" w14:textId="77777777" w:rsidR="000679CD" w:rsidRDefault="00D72931">
            <w:pPr>
              <w:spacing w:after="40"/>
            </w:pPr>
            <w:r>
              <w:rPr>
                <w:sz w:val="18"/>
              </w:rPr>
              <w:t>90</w:t>
            </w:r>
          </w:p>
        </w:tc>
        <w:tc>
          <w:tcPr>
            <w:tcW w:w="2494" w:type="dxa"/>
          </w:tcPr>
          <w:p w14:paraId="56550AE8" w14:textId="77777777" w:rsidR="000679CD" w:rsidRDefault="00D72931">
            <w:pPr>
              <w:spacing w:after="40"/>
            </w:pPr>
            <w:r>
              <w:rPr>
                <w:sz w:val="18"/>
              </w:rPr>
              <w:t>računalniki na 36 pilotnih lokacijah</w:t>
            </w:r>
          </w:p>
        </w:tc>
        <w:tc>
          <w:tcPr>
            <w:tcW w:w="3345" w:type="dxa"/>
          </w:tcPr>
          <w:p w14:paraId="179037E2" w14:textId="77777777" w:rsidR="000679CD" w:rsidRDefault="00D72931">
            <w:pPr>
              <w:spacing w:after="40"/>
            </w:pPr>
            <w:r>
              <w:rPr>
                <w:sz w:val="18"/>
              </w:rPr>
              <w:t>računalniki na 32 lokacijah pokrivajo vseh 41 križišč</w:t>
            </w:r>
          </w:p>
        </w:tc>
      </w:tr>
      <w:tr w:rsidR="000679CD" w14:paraId="4E32EA48" w14:textId="77777777">
        <w:tc>
          <w:tcPr>
            <w:tcW w:w="2381" w:type="dxa"/>
          </w:tcPr>
          <w:p w14:paraId="654D483D" w14:textId="77777777" w:rsidR="000679CD" w:rsidRDefault="00D72931">
            <w:pPr>
              <w:spacing w:after="40"/>
            </w:pPr>
            <w:r>
              <w:rPr>
                <w:sz w:val="18"/>
              </w:rPr>
              <w:t>PRILOGA 4, nov razdelek 9.1.4</w:t>
            </w:r>
          </w:p>
        </w:tc>
        <w:tc>
          <w:tcPr>
            <w:tcW w:w="850" w:type="dxa"/>
          </w:tcPr>
          <w:p w14:paraId="60D93DE6" w14:textId="77777777" w:rsidR="000679CD" w:rsidRDefault="00D72931">
            <w:pPr>
              <w:spacing w:after="40"/>
            </w:pPr>
            <w:r>
              <w:rPr>
                <w:sz w:val="18"/>
              </w:rPr>
              <w:t>93</w:t>
            </w:r>
          </w:p>
        </w:tc>
        <w:tc>
          <w:tcPr>
            <w:tcW w:w="2494" w:type="dxa"/>
          </w:tcPr>
          <w:p w14:paraId="0928966C" w14:textId="77777777" w:rsidR="000679CD" w:rsidRDefault="00D72931">
            <w:pPr>
              <w:spacing w:after="40"/>
            </w:pPr>
            <w:r>
              <w:rPr>
                <w:sz w:val="18"/>
              </w:rPr>
              <w:t>ni bilo</w:t>
            </w:r>
          </w:p>
        </w:tc>
        <w:tc>
          <w:tcPr>
            <w:tcW w:w="3345" w:type="dxa"/>
          </w:tcPr>
          <w:p w14:paraId="751F55FE" w14:textId="77777777" w:rsidR="000679CD" w:rsidRDefault="00D72931">
            <w:pPr>
              <w:spacing w:after="40"/>
            </w:pPr>
            <w:r>
              <w:rPr>
                <w:sz w:val="18"/>
              </w:rPr>
              <w:t>Specifikacija video stene: 3,0 × 1,7 m (135", 16:9), pitch največ 1,5 mm, najmanj 800 cd/m², najmanj 3.840 Hz, triletna garancija</w:t>
            </w:r>
          </w:p>
        </w:tc>
      </w:tr>
    </w:tbl>
    <w:p w14:paraId="1252B37C" w14:textId="77777777" w:rsidR="000679CD" w:rsidRDefault="000679CD">
      <w:pPr>
        <w:spacing w:after="40"/>
      </w:pPr>
    </w:p>
    <w:p w14:paraId="09BC6209" w14:textId="77777777" w:rsidR="000679CD" w:rsidRDefault="00D72931">
      <w:pPr>
        <w:spacing w:before="280" w:after="100"/>
      </w:pPr>
      <w:proofErr w:type="gramStart"/>
      <w:r>
        <w:rPr>
          <w:b/>
          <w:color w:val="333333"/>
          <w:sz w:val="28"/>
        </w:rPr>
        <w:t xml:space="preserve">5  </w:t>
      </w:r>
      <w:proofErr w:type="spellStart"/>
      <w:r>
        <w:rPr>
          <w:b/>
          <w:color w:val="333333"/>
          <w:sz w:val="28"/>
        </w:rPr>
        <w:t>Pojasnilo</w:t>
      </w:r>
      <w:proofErr w:type="spellEnd"/>
      <w:proofErr w:type="gramEnd"/>
      <w:r>
        <w:rPr>
          <w:b/>
          <w:color w:val="333333"/>
          <w:sz w:val="28"/>
        </w:rPr>
        <w:t xml:space="preserve"> k </w:t>
      </w:r>
      <w:proofErr w:type="spellStart"/>
      <w:r>
        <w:rPr>
          <w:b/>
          <w:color w:val="333333"/>
          <w:sz w:val="28"/>
        </w:rPr>
        <w:t>odgovoru</w:t>
      </w:r>
      <w:proofErr w:type="spellEnd"/>
      <w:r>
        <w:rPr>
          <w:b/>
          <w:color w:val="333333"/>
          <w:sz w:val="28"/>
        </w:rPr>
        <w:t xml:space="preserve"> z dne 20. 7. 2026</w:t>
      </w:r>
    </w:p>
    <w:p w14:paraId="1B099969" w14:textId="77777777" w:rsidR="000679CD" w:rsidRDefault="00D72931" w:rsidP="00E14214">
      <w:r>
        <w:t xml:space="preserve">Odgovor navaja: »Za strežnike popis določa Procesorji: ustrezni funkcionalnim zahtevam TS na vozlišče«. Navedba je bila ob nastanku točna, saj je delovna različica popisa z dne 19. 7. 2026 v celicah A35, A45, A53 in A61 vsebovala natanko to besedilo. Različici v2 in v3, shranjeni 20. 7. </w:t>
      </w:r>
      <w:proofErr w:type="spellStart"/>
      <w:r>
        <w:t>ob</w:t>
      </w:r>
      <w:proofErr w:type="spellEnd"/>
      <w:r>
        <w:t xml:space="preserve"> 12:52, </w:t>
      </w:r>
      <w:proofErr w:type="spellStart"/>
      <w:r>
        <w:t>sta</w:t>
      </w:r>
      <w:proofErr w:type="spellEnd"/>
      <w:r>
        <w:t xml:space="preserve"> ga </w:t>
      </w:r>
      <w:proofErr w:type="spellStart"/>
      <w:r>
        <w:t>zamenjali</w:t>
      </w:r>
      <w:proofErr w:type="spellEnd"/>
      <w:r>
        <w:t xml:space="preserve"> z »</w:t>
      </w:r>
      <w:proofErr w:type="spellStart"/>
      <w:r>
        <w:t>skupno</w:t>
      </w:r>
      <w:proofErr w:type="spellEnd"/>
      <w:r>
        <w:t xml:space="preserve"> </w:t>
      </w:r>
      <w:proofErr w:type="spellStart"/>
      <w:r>
        <w:t>najmanj</w:t>
      </w:r>
      <w:proofErr w:type="spellEnd"/>
      <w:r>
        <w:t xml:space="preserve"> 96 </w:t>
      </w:r>
      <w:proofErr w:type="spellStart"/>
      <w:r>
        <w:t>fizičnih</w:t>
      </w:r>
      <w:proofErr w:type="spellEnd"/>
      <w:r>
        <w:t xml:space="preserve"> </w:t>
      </w:r>
      <w:proofErr w:type="spellStart"/>
      <w:r>
        <w:t>jeder</w:t>
      </w:r>
      <w:proofErr w:type="spellEnd"/>
      <w:r>
        <w:t xml:space="preserve"> … 2,2 GHz«. </w:t>
      </w:r>
      <w:proofErr w:type="spellStart"/>
      <w:r>
        <w:t>Popravki</w:t>
      </w:r>
      <w:proofErr w:type="spellEnd"/>
      <w:r>
        <w:t xml:space="preserve"> v </w:t>
      </w:r>
      <w:proofErr w:type="spellStart"/>
      <w:r>
        <w:t>tem</w:t>
      </w:r>
      <w:proofErr w:type="spellEnd"/>
      <w:r>
        <w:t xml:space="preserve"> </w:t>
      </w:r>
      <w:proofErr w:type="spellStart"/>
      <w:r>
        <w:t>dokumentu</w:t>
      </w:r>
      <w:proofErr w:type="spellEnd"/>
      <w:r>
        <w:t xml:space="preserve"> </w:t>
      </w:r>
      <w:proofErr w:type="spellStart"/>
      <w:r>
        <w:t>vzpostavljajo</w:t>
      </w:r>
      <w:proofErr w:type="spellEnd"/>
      <w:r>
        <w:t xml:space="preserve"> </w:t>
      </w:r>
      <w:proofErr w:type="spellStart"/>
      <w:r>
        <w:t>prav</w:t>
      </w:r>
      <w:proofErr w:type="spellEnd"/>
      <w:r>
        <w:t xml:space="preserve"> </w:t>
      </w:r>
      <w:proofErr w:type="spellStart"/>
      <w:r>
        <w:t>tisto</w:t>
      </w:r>
      <w:proofErr w:type="spellEnd"/>
      <w:r>
        <w:t xml:space="preserve">, </w:t>
      </w:r>
      <w:proofErr w:type="spellStart"/>
      <w:r>
        <w:t>kar</w:t>
      </w:r>
      <w:proofErr w:type="spellEnd"/>
      <w:r>
        <w:t xml:space="preserve"> je </w:t>
      </w:r>
      <w:proofErr w:type="spellStart"/>
      <w:r>
        <w:t>odgovor</w:t>
      </w:r>
      <w:proofErr w:type="spellEnd"/>
      <w:r>
        <w:t xml:space="preserve"> </w:t>
      </w:r>
      <w:proofErr w:type="spellStart"/>
      <w:r>
        <w:t>napovedal</w:t>
      </w:r>
      <w:proofErr w:type="spellEnd"/>
      <w:r>
        <w:t>.</w:t>
      </w:r>
    </w:p>
    <w:sectPr w:rsidR="000679CD" w:rsidSect="00034616">
      <w:pgSz w:w="12240" w:h="15840"/>
      <w:pgMar w:top="1247" w:right="1361" w:bottom="1247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5920380">
    <w:abstractNumId w:val="8"/>
  </w:num>
  <w:num w:numId="2" w16cid:durableId="1072581059">
    <w:abstractNumId w:val="6"/>
  </w:num>
  <w:num w:numId="3" w16cid:durableId="1221014525">
    <w:abstractNumId w:val="5"/>
  </w:num>
  <w:num w:numId="4" w16cid:durableId="1392340976">
    <w:abstractNumId w:val="4"/>
  </w:num>
  <w:num w:numId="5" w16cid:durableId="738746798">
    <w:abstractNumId w:val="7"/>
  </w:num>
  <w:num w:numId="6" w16cid:durableId="967976079">
    <w:abstractNumId w:val="3"/>
  </w:num>
  <w:num w:numId="7" w16cid:durableId="1200554353">
    <w:abstractNumId w:val="2"/>
  </w:num>
  <w:num w:numId="8" w16cid:durableId="1787966384">
    <w:abstractNumId w:val="1"/>
  </w:num>
  <w:num w:numId="9" w16cid:durableId="1440753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79CD"/>
    <w:rsid w:val="0013797E"/>
    <w:rsid w:val="00140B6C"/>
    <w:rsid w:val="0015074B"/>
    <w:rsid w:val="001B2588"/>
    <w:rsid w:val="0029639D"/>
    <w:rsid w:val="00326F90"/>
    <w:rsid w:val="00423B23"/>
    <w:rsid w:val="00425FC4"/>
    <w:rsid w:val="00494E03"/>
    <w:rsid w:val="004F4CB3"/>
    <w:rsid w:val="0050655D"/>
    <w:rsid w:val="00515452"/>
    <w:rsid w:val="00522ACC"/>
    <w:rsid w:val="00574DC5"/>
    <w:rsid w:val="00AA1D8D"/>
    <w:rsid w:val="00B36886"/>
    <w:rsid w:val="00B47730"/>
    <w:rsid w:val="00B85B06"/>
    <w:rsid w:val="00BD3AB2"/>
    <w:rsid w:val="00CB0664"/>
    <w:rsid w:val="00D72931"/>
    <w:rsid w:val="00D9105E"/>
    <w:rsid w:val="00DA16E9"/>
    <w:rsid w:val="00E14214"/>
    <w:rsid w:val="00F26384"/>
    <w:rsid w:val="00FA191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A7DFA2"/>
  <w14:defaultImageDpi w14:val="300"/>
  <w15:docId w15:val="{07FA84C5-7C0C-464B-8179-721B30479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pPr>
      <w:spacing w:after="120" w:line="264" w:lineRule="auto"/>
    </w:pPr>
    <w:rPr>
      <w:rFonts w:ascii="Calibri" w:hAnsi="Calibri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3FA1EAC-AA60-42CB-A059-C7FD5823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1024</Words>
  <Characters>5843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Polanc</dc:creator>
  <cp:keywords/>
  <dc:description/>
  <cp:lastModifiedBy>Sabina Gregorinčič</cp:lastModifiedBy>
  <cp:revision>2</cp:revision>
  <dcterms:created xsi:type="dcterms:W3CDTF">2026-08-20T08:20:00Z</dcterms:created>
  <dcterms:modified xsi:type="dcterms:W3CDTF">2026-08-20T08:20:00Z</dcterms:modified>
  <cp:category/>
</cp:coreProperties>
</file>